
<file path=[Content_Types].xml><?xml version="1.0" encoding="utf-8"?>
<Types xmlns="http://schemas.openxmlformats.org/package/2006/content-types">
  <Default ContentType="application/vnd.openxmlformats-package.relationships+xml" Extension="rels"/>
  <Default ContentType="application/vnd.openxmlformats-officedocument.wordprocessingml.document.main+xml" Extension="xml"/>
  <Override ContentType="application/vnd.openxmlformats-officedocument.extended-properties+xml" PartName="/docProps/app.xml"/>
  <Override ContentType="application/vnd.openxmlformats-package.core-properties+xml" PartName="/docProps/core.xml"/>
  <Override ContentType="image/png" PartName="/word/media/document_image_rId10.png"/>
  <Override ContentType="image/png" PartName="/word/media/document_image_rId50.png"/>
  <Override ContentType="image/png" PartName="/word/media/document_image_rId52.png"/>
  <Override ContentType="image/png" PartName="/word/media/document_image_rId55.png"/>
  <Override ContentType="image/png" PartName="/word/media/document_image_rId56.png"/>
  <Override ContentType="image/png" PartName="/word/media/document_image_rId57.png"/>
  <Override ContentType="image/png" PartName="/word/media/document_image_rId61.png"/>
  <Override ContentType="image/png" PartName="/word/media/document_image_rId64.png"/>
  <Override ContentType="image/png" PartName="/word/media/document_image_rId65.png"/>
  <Override ContentType="image/png" PartName="/word/media/document_image_rId66.png"/>
  <Override ContentType="image/png" PartName="/word/media/document_image_rId67.png"/>
  <Override ContentType="image/png" PartName="/word/media/document_image_rId68.png"/>
  <Override ContentType="image/png" PartName="/word/media/document_image_rId70.png"/>
  <Override ContentType="image/png" PartName="/word/media/document_image_rId72.png"/>
  <Override ContentType="image/png" PartName="/word/media/document_image_rId82.png"/>
  <Override ContentType="application/vnd.openxmlformats-officedocument.wordprocessingml.numbering+xml" PartName="/word/numbering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<Relationships xmlns="http://schemas.openxmlformats.org/package/2006/relationships"><Relationship Id="rId1" Target="word/document.xml" Type="http://schemas.openxmlformats.org/officeDocument/2006/relationships/officeDocument"/><Relationship Id="rId2" Target="docProps/core.xml" Type="http://schemas.openxmlformats.org/package/2006/relationships/metadata/core-properties"/><Relationship Id="rId3" Target="docProps/app.xml" Type="http://schemas.openxmlformats.org/officeDocument/2006/relationships/extended-properties"/></Relationships>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s="http://schemas.microsoft.com/office/word/2010/wordprocessingShape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>
  <w:body>
    <!-- Created by docx4j 6.1.2 (Apache licensed) using REFERENCE JAXB in Oracle Java 1.8.0_131 on Linux -->
    <w:p>
      <w:pPr>
        <w:pStyle w:val="Heading1"/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</w:rPr>
        <w:t>熊猫精灵脚本助手使用手册</w:t>
      </w:r>
    </w:p>
    <w:p>
      <w:pPr>
        <w:spacing w:after="50" w:line="360" w:lineRule="auto" w:beforeLines="100"/>
        <w:ind w:left="0"/>
        <w:jc w:val="left"/>
      </w:pPr>
      <w:bookmarkStart w:name="u0c396e1a" w:id="0"/>
      <w:hyperlink r:id="rId4">
        <w:r>
          <w:rPr>
            <w:rFonts w:ascii="宋体" w:hAnsi="Times New Roman" w:eastAsia="宋体"/>
            <w:b w:val="false"/>
            <w:i w:val="false"/>
            <w:color w:val="0000ff"/>
            <w:sz w:val="22"/>
            <w:u w:val="single"/>
          </w:rPr>
          <w:t/>
        </w:r>
        <w:r>
          <w:rPr>
            <w:rFonts w:ascii="宋体" w:hAnsi="Times New Roman" w:eastAsia="宋体"/>
            <w:b/>
            <w:i w:val="false"/>
            <w:color w:val="0000ff"/>
            <w:sz w:val="28"/>
          </w:rPr>
          <w:t>【熊猫精灵官网】</w:t>
        </w:r>
      </w:hyperlink>
      <w:r>
        <w:rPr>
          <w:rFonts w:ascii="宋体" w:hAnsi="Times New Roman" w:eastAsia="宋体"/>
          <w:b/>
          <w:i w:val="false"/>
          <w:color w:val="000000"/>
          <w:sz w:val="28"/>
        </w:rPr>
        <w:t xml:space="preserve"> </w:t>
      </w:r>
      <w:hyperlink r:id="rId5">
        <w:r>
          <w:rPr>
            <w:rFonts w:ascii="宋体" w:hAnsi="Times New Roman" w:eastAsia="宋体"/>
            <w:b w:val="false"/>
            <w:i w:val="false"/>
            <w:color w:val="0000ff"/>
            <w:sz w:val="22"/>
            <w:u w:val="single"/>
          </w:rPr>
          <w:t/>
        </w:r>
        <w:r>
          <w:rPr>
            <w:rFonts w:ascii="宋体" w:hAnsi="Times New Roman" w:eastAsia="宋体"/>
            <w:b w:val="false"/>
            <w:i w:val="false"/>
            <w:color w:val="0000ff"/>
            <w:sz w:val="28"/>
          </w:rPr>
          <w:t>【旧版教程】</w:t>
        </w:r>
      </w:hyperlink>
      <w:r>
        <w:rPr>
          <w:rFonts w:ascii="宋体" w:hAnsi="Times New Roman" w:eastAsia="宋体"/>
          <w:b/>
          <w:i w:val="false"/>
          <w:color w:val="000000"/>
          <w:sz w:val="28"/>
        </w:rPr>
        <w:t xml:space="preserve"> 更新时间：2026/01/12</w:t>
      </w:r>
    </w:p>
    <w:bookmarkEnd w:id="0"/>
    <w:bookmarkStart w:name="WvTaO" w:id="1"/>
    <w:p>
      <w:pPr>
        <w:spacing w:line="360" w:lineRule="auto" w:beforeLines="100" w:after="50"/>
        <w:ind w:left="0"/>
      </w:pPr>
      <w:r>
        <w:rPr>
          <w:rFonts w:eastAsia="宋体" w:ascii="宋体"/>
        </w:rPr>
        <w:pict>
          <v:rect style="width:0;height:1.5pt" id="_x0000_i1025" o:hr="t" o:hrstd="t" o:hralign="center" stroked="f" fillcolor="#a0a0a0"/>
        </w:pict>
      </w:r>
    </w:p>
    <w:bookmarkEnd w:id="1"/>
    <w:bookmarkStart w:name="u3fe0c3d4" w:id="2"/>
    <w:p>
      <w:pPr>
        <w:spacing w:after="50" w:line="360" w:lineRule="auto" w:beforeLines="100"/>
        <w:ind w:left="0"/>
        <w:jc w:val="center"/>
      </w:pPr>
      <w:r>
        <w:rPr>
          <w:rFonts w:ascii="宋体" w:hAnsi="Times New Roman" w:eastAsia="宋体"/>
          <w:b/>
          <w:i w:val="false"/>
          <w:color w:val="2abcbf"/>
          <w:sz w:val="43"/>
        </w:rPr>
        <w:t>无需懂编程，零基础无需代码--实现复杂脚本</w:t>
      </w:r>
    </w:p>
    <w:bookmarkEnd w:id="2"/>
    <w:bookmarkStart w:name="QxmAy" w:id="3"/>
    <w:p>
      <w:pPr>
        <w:pStyle w:val="Heading1"/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</w:rPr>
        <w:t>1.熊猫精灵介绍</w:t>
      </w:r>
    </w:p>
    <w:bookmarkEnd w:id="3"/>
    <w:p>
      <w:pPr>
        <w:pBdr>
          <w:left w:val="single" w:color="b0b0b0" w:sz="16" w:space="38"/>
        </w:pBdr>
        <w:spacing w:after="50" w:line="360" w:lineRule="auto" w:beforeLines="100"/>
        <w:ind w:left="0"/>
        <w:jc w:val="left"/>
      </w:pPr>
      <w:bookmarkStart w:name="u877e3a4c" w:id="4"/>
      <w:r>
        <w:rPr>
          <w:rFonts w:ascii="宋体" w:hAnsi="Times New Roman" w:eastAsia="宋体"/>
          <w:b/>
          <w:i w:val="false"/>
          <w:color w:val="000000"/>
          <w:sz w:val="28"/>
        </w:rPr>
        <w:t>实现功能：Ai识图、识色、OCR识别找字、邮箱短信通知、字库、验证码、Api对接、鼠标、键盘、输入、变量、操作集合、流程控制、窗口控制、外部程序控制等</w:t>
      </w:r>
      <w:r>
        <w:rPr>
          <w:rFonts w:ascii="宋体" w:hAnsi="Times New Roman" w:eastAsia="宋体"/>
          <w:b/>
          <w:i w:val="false"/>
          <w:color w:val="000000"/>
          <w:sz w:val="28"/>
        </w:rPr>
        <w:t>支持操作：多窗口后台异步操作,键鼠录制,生成运行脚本,速度调节,逻辑判断等</w:t>
      </w:r>
      <w:r>
        <w:rPr>
          <w:rFonts w:ascii="宋体" w:hAnsi="Times New Roman" w:eastAsia="宋体"/>
          <w:b/>
          <w:i w:val="false"/>
          <w:color w:val="000000"/>
          <w:sz w:val="28"/>
        </w:rPr>
        <w:t>适用环境：办公、游戏，浏览器，小程序，模拟器，手机投屏，fps游戏常见软件等环境</w:t>
      </w:r>
    </w:p>
    <w:bookmarkEnd w:id="4"/>
    <w:bookmarkStart w:name="u1c5d70f2" w:id="5"/>
    <w:p>
      <w:pPr>
        <w:pBdr>
          <w:left w:val="single" w:color="b0b0b0" w:sz="16" w:space="38"/>
        </w:pBdr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  <w:b/>
          <w:i w:val="false"/>
          <w:color w:val="808080"/>
          <w:sz w:val="33"/>
        </w:rPr>
        <w:t>软件下载：</w:t>
      </w:r>
      <w:hyperlink r:id="rId6">
        <w:r>
          <w:rPr>
            <w:rFonts w:ascii="宋体" w:hAnsi="Times New Roman" w:eastAsia="宋体"/>
            <w:b w:val="false"/>
            <w:i w:val="false"/>
            <w:color w:val="0000ff"/>
            <w:sz w:val="22"/>
            <w:u w:val="single"/>
          </w:rPr>
          <w:t/>
        </w:r>
        <w:r>
          <w:rPr>
            <w:rFonts w:ascii="宋体" w:hAnsi="Times New Roman" w:eastAsia="宋体"/>
            <w:b/>
            <w:i w:val="false"/>
            <w:color w:val="117cee"/>
            <w:sz w:val="33"/>
          </w:rPr>
          <w:t>https://wwsm.lanzouy.com/b04l1cb3i</w:t>
        </w:r>
      </w:hyperlink>
      <w:r>
        <w:rPr>
          <w:rFonts w:ascii="宋体" w:hAnsi="Times New Roman" w:eastAsia="宋体"/>
          <w:b/>
          <w:i w:val="false"/>
          <w:color w:val="117cee"/>
          <w:sz w:val="33"/>
        </w:rPr>
        <w:t xml:space="preserve"> </w:t>
      </w:r>
    </w:p>
    <w:bookmarkEnd w:id="5"/>
    <w:bookmarkStart w:name="u07b9f76d" w:id="6"/>
    <w:p>
      <w:pPr>
        <w:pBdr>
          <w:left w:val="single" w:color="b0b0b0" w:sz="16" w:space="38"/>
        </w:pBdr>
        <w:spacing w:after="50" w:line="360" w:lineRule="auto" w:beforeLines="100"/>
        <w:ind w:left="0"/>
        <w:jc w:val="left"/>
      </w:pPr>
      <w:hyperlink r:id="rId7">
        <w:r>
          <w:rPr>
            <w:rFonts w:ascii="宋体" w:hAnsi="Times New Roman" w:eastAsia="宋体"/>
            <w:b w:val="false"/>
            <w:i w:val="false"/>
            <w:color w:val="0000ff"/>
            <w:sz w:val="22"/>
            <w:u w:val="single"/>
          </w:rPr>
          <w:t/>
        </w:r>
        <w:r>
          <w:rPr>
            <w:rFonts w:ascii="宋体" w:hAnsi="Times New Roman" w:eastAsia="宋体"/>
            <w:b w:val="false"/>
            <w:i w:val="false"/>
            <w:color w:val="df2a3f"/>
            <w:sz w:val="22"/>
          </w:rPr>
          <w:t>🐧</w:t>
        </w:r>
      </w:hyperlink>
      <w:r>
        <w:rPr>
          <w:rFonts w:ascii="宋体" w:hAnsi="Times New Roman" w:eastAsia="宋体"/>
          <w:b/>
          <w:i w:val="false"/>
          <w:color w:val="808080"/>
          <w:sz w:val="33"/>
        </w:rPr>
        <w:t xml:space="preserve">交流Q群: </w:t>
      </w:r>
      <w:hyperlink r:id="rId8">
        <w:r>
          <w:rPr>
            <w:rFonts w:ascii="宋体" w:hAnsi="Times New Roman" w:eastAsia="宋体"/>
            <w:b w:val="false"/>
            <w:i w:val="false"/>
            <w:color w:val="0000ff"/>
            <w:sz w:val="22"/>
            <w:u w:val="single"/>
          </w:rPr>
          <w:t/>
        </w:r>
        <w:r>
          <w:rPr>
            <w:rFonts w:ascii="宋体" w:hAnsi="Times New Roman" w:eastAsia="宋体"/>
            <w:b/>
            <w:i w:val="false"/>
            <w:color w:val="df2a3f"/>
            <w:sz w:val="33"/>
          </w:rPr>
          <w:t>162636161</w:t>
        </w:r>
      </w:hyperlink>
      <w:r>
        <w:rPr>
          <w:rFonts w:ascii="宋体" w:hAnsi="Times New Roman" w:eastAsia="宋体"/>
          <w:b/>
          <w:i w:val="false"/>
          <w:color w:val="df2a3f"/>
          <w:sz w:val="33"/>
        </w:rPr>
        <w:t xml:space="preserve">、1030265647 </w:t>
      </w:r>
      <w:hyperlink r:id="rId9">
        <w:r>
          <w:rPr>
            <w:rFonts w:ascii="宋体" w:hAnsi="Times New Roman" w:eastAsia="宋体"/>
            <w:b w:val="false"/>
            <w:i w:val="false"/>
            <w:color w:val="0000ff"/>
            <w:sz w:val="22"/>
            <w:u w:val="single"/>
          </w:rPr>
          <w:t/>
        </w:r>
        <w:r>
          <w:rPr>
            <w:rFonts w:ascii="宋体" w:hAnsi="Times New Roman" w:eastAsia="宋体"/>
            <w:b/>
            <w:i w:val="false"/>
            <w:color w:val="0000ff"/>
            <w:sz w:val="28"/>
            <w:u w:val="single"/>
          </w:rPr>
          <w:t>点击文件集合下载</w:t>
        </w:r>
      </w:hyperlink>
    </w:p>
    <w:bookmarkEnd w:id="6"/>
    <w:bookmarkStart w:name="u8316bc2e" w:id="7"/>
    <w:p>
      <w:pPr>
        <w:pBdr>
          <w:left w:val="single" w:color="b0b0b0" w:sz="16" w:space="38"/>
        </w:pBdr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  <w:b/>
          <w:i w:val="false"/>
          <w:color w:val="000000"/>
          <w:sz w:val="33"/>
        </w:rPr>
        <w:t>集成功能</w:t>
      </w:r>
      <w:r>
        <w:rPr>
          <w:rFonts w:ascii="宋体" w:hAnsi="Times New Roman" w:eastAsia="宋体"/>
          <w:b/>
          <w:i w:val="false"/>
          <w:color w:val="808080"/>
          <w:sz w:val="33"/>
        </w:rPr>
        <w:t>：豆包、 Yolo、大漠、OpenCV、PPOcr、umiOcr、仿真驱动等</w:t>
      </w:r>
    </w:p>
    <w:bookmarkEnd w:id="7"/>
    <w:bookmarkStart w:name="u3f4f079d" w:id="8"/>
    <w:p>
      <w:pPr>
        <w:spacing w:after="50" w:line="360" w:lineRule="auto" w:beforeLines="100"/>
        <w:ind w:left="0"/>
        <w:jc w:val="left"/>
      </w:pPr>
      <w:bookmarkStart w:name="u0f2460d8" w:id="9"/>
      <w:r>
        <w:rPr>
          <w:rFonts w:eastAsia="宋体" w:ascii="宋体"/>
        </w:rPr>
        <w:drawing>
          <wp:inline distT="0" distB="0" distL="0" distR="0">
            <wp:extent cx="5841999" cy="4819192"/>
            <wp:effectExtent l="0" t="0" r="0" b="0"/>
            <wp:docPr id="0" name="" descr="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432800" cy="695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9"/>
    </w:p>
    <w:bookmarkEnd w:id="8"/>
    <w:bookmarkStart w:name="Msr6W" w:id="10"/>
    <w:p>
      <w:pPr>
        <w:spacing w:line="360" w:lineRule="auto" w:beforeLines="100" w:after="50"/>
        <w:ind w:left="0"/>
      </w:pPr>
      <w:r>
        <w:rPr>
          <w:rFonts w:eastAsia="宋体" w:ascii="宋体"/>
        </w:rPr>
        <w:pict>
          <v:rect style="width:0;height:1.5pt" id="_x0000_i1025" o:hr="t" o:hrstd="t" o:hralign="center" stroked="f" fillcolor="#a0a0a0"/>
        </w:pict>
      </w:r>
    </w:p>
    <w:bookmarkEnd w:id="10"/>
    <w:bookmarkStart w:name="YaDoK" w:id="11"/>
    <w:p>
      <w:pPr>
        <w:pStyle w:val="Heading1"/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</w:rPr>
        <w:t>2.功能教程(</w:t>
      </w:r>
      <w:hyperlink r:id="rId11">
        <w:r>
          <w:rPr>
            <w:rFonts w:ascii="宋体" w:hAnsi="Times New Roman" w:eastAsia="宋体"/>
            <w:color w:val="0000ff"/>
            <w:u w:val="single"/>
          </w:rPr>
          <w:t/>
        </w:r>
        <w:r>
          <w:rPr>
            <w:rFonts w:ascii="宋体" w:hAnsi="Times New Roman" w:eastAsia="宋体"/>
            <w:color w:val="0000ff"/>
          </w:rPr>
          <w:t>点击播放</w:t>
        </w:r>
      </w:hyperlink>
      <w:r>
        <w:rPr>
          <w:rFonts w:ascii="宋体" w:hAnsi="Times New Roman" w:eastAsia="宋体"/>
        </w:rPr>
        <w:t>)</w:t>
      </w:r>
    </w:p>
    <w:bookmarkEnd w:id="11"/>
    <w:bookmarkStart w:name="oxPHC" w:id="12"/>
    <w:tbl>
      <w:tblPr>
        <w:tblW w:w="0" w:type="auto"/>
        <w:tblCellSpacing w:w="0" w:type="auto"/>
        <w:tblInd w:w="115" w:type="dxa"/>
        <w:tblBorders>
          <w:top w:val="single" w:color="cccccc" w:sz="8"/>
          <w:left w:val="single" w:color="cccccc" w:sz="8"/>
          <w:bottom w:val="single" w:color="cccccc" w:sz="8"/>
          <w:right w:val="single" w:color="cccccc" w:sz="8"/>
          <w:insideH w:val="none"/>
          <w:insideV w:val="none"/>
        </w:tblBorders>
      </w:tblPr>
      <w:tblGrid>
        <w:gridCol w:w="2631"/>
        <w:gridCol w:w="11003"/>
      </w:tblGrid>
      <w:tr>
        <w:trPr>
          <w:trHeight w:val="495" w:hRule="atLeast"/>
        </w:trPr>
        <w:tc>
          <w:tcPr>
            <w:tcW w:w="2631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9f3828c2" w:id="13"/>
          <w:p>
            <w:pPr>
              <w:spacing w:after="50" w:line="360" w:lineRule="auto" w:beforeLines="100"/>
              <w:ind w:left="0"/>
              <w:jc w:val="center"/>
            </w:pPr>
            <w:r>
              <w:rPr>
                <w:rFonts w:ascii="宋体" w:hAnsi="Times New Roman" w:eastAsia="宋体"/>
                <w:b w:val="false"/>
                <w:i w:val="false"/>
                <w:color w:val="000000"/>
                <w:sz w:val="28"/>
              </w:rPr>
              <w:t>入 门</w:t>
            </w:r>
          </w:p>
          <w:bookmarkEnd w:id="13"/>
        </w:tc>
        <w:tc>
          <w:tcPr>
            <w:tcW w:w="11003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af571e3e" w:id="14"/>
          <w:p>
            <w:pPr>
              <w:spacing w:after="50" w:line="360" w:lineRule="auto" w:beforeLines="100"/>
              <w:ind w:left="0"/>
              <w:jc w:val="left"/>
            </w:pPr>
            <w:hyperlink r:id="rId12"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2"/>
                  <w:u w:val="single"/>
                </w:rPr>
                <w:t/>
              </w:r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8"/>
                </w:rPr>
                <w:t>入门-&gt;软件下载、初始化介绍（新手必看）</w:t>
              </w:r>
            </w:hyperlink>
          </w:p>
          <w:bookmarkEnd w:id="14"/>
        </w:tc>
      </w:tr>
      <w:tr>
        <w:trPr>
          <w:trHeight w:val="495" w:hRule="atLeast"/>
        </w:trPr>
        <w:tc>
          <w:tcPr>
            <w:tcW w:w="2631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f05d8612" w:id="15"/>
          <w:p>
            <w:pPr>
              <w:spacing w:after="50" w:line="360" w:lineRule="auto" w:beforeLines="100"/>
              <w:ind w:left="0"/>
              <w:jc w:val="center"/>
            </w:pPr>
            <w:r>
              <w:rPr>
                <w:rFonts w:ascii="宋体" w:hAnsi="Times New Roman" w:eastAsia="宋体"/>
                <w:b w:val="false"/>
                <w:i w:val="false"/>
                <w:color w:val="000000"/>
                <w:sz w:val="28"/>
              </w:rPr>
              <w:t>其他功能</w:t>
            </w:r>
          </w:p>
          <w:bookmarkEnd w:id="15"/>
        </w:tc>
        <w:tc>
          <w:tcPr>
            <w:tcW w:w="11003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7d3abff3" w:id="16"/>
          <w:p>
            <w:pPr>
              <w:spacing w:after="50" w:line="360" w:lineRule="auto" w:beforeLines="100"/>
              <w:ind w:left="0"/>
              <w:jc w:val="left"/>
            </w:pPr>
            <w:hyperlink r:id="rId13"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2"/>
                  <w:u w:val="single"/>
                </w:rPr>
                <w:t/>
              </w:r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4"/>
                </w:rPr>
                <w:t>管理</w:t>
              </w:r>
            </w:hyperlink>
            <w:r>
              <w:rPr>
                <w:rFonts w:ascii="宋体" w:hAnsi="Times New Roman" w:eastAsia="宋体"/>
                <w:b w:val="false"/>
                <w:i w:val="false"/>
                <w:color w:val="000000"/>
                <w:sz w:val="24"/>
              </w:rPr>
              <w:t>、插件、</w:t>
            </w:r>
            <w:hyperlink r:id="rId14"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2"/>
                  <w:u w:val="single"/>
                </w:rPr>
                <w:t/>
              </w:r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4"/>
                </w:rPr>
                <w:t>生成</w:t>
              </w:r>
            </w:hyperlink>
            <w:r>
              <w:rPr>
                <w:rFonts w:ascii="宋体" w:hAnsi="Times New Roman" w:eastAsia="宋体"/>
                <w:b w:val="false"/>
                <w:i w:val="false"/>
                <w:color w:val="000000"/>
                <w:sz w:val="24"/>
              </w:rPr>
              <w:t>、中控、进程守护、护盾配置、坐标工具</w:t>
            </w:r>
          </w:p>
          <w:bookmarkEnd w:id="16"/>
        </w:tc>
      </w:tr>
      <w:tr>
        <w:trPr>
          <w:trHeight w:val="495" w:hRule="atLeast"/>
        </w:trPr>
        <w:tc>
          <w:tcPr>
            <w:tcW w:w="2631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f76c8e4d" w:id="17"/>
          <w:p>
            <w:pPr>
              <w:spacing w:after="50" w:line="360" w:lineRule="auto" w:beforeLines="100"/>
              <w:ind w:left="0"/>
              <w:jc w:val="center"/>
            </w:pPr>
            <w:r>
              <w:rPr>
                <w:rFonts w:ascii="宋体" w:hAnsi="Times New Roman" w:eastAsia="宋体"/>
                <w:b w:val="false"/>
                <w:i w:val="false"/>
                <w:color w:val="000000"/>
                <w:sz w:val="28"/>
              </w:rPr>
              <w:t>脚本设置</w:t>
            </w:r>
          </w:p>
          <w:bookmarkEnd w:id="17"/>
        </w:tc>
        <w:tc>
          <w:tcPr>
            <w:tcW w:w="11003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68ada596" w:id="18"/>
          <w:p>
            <w:pPr>
              <w:spacing w:after="50" w:line="360" w:lineRule="auto" w:beforeLines="100"/>
              <w:ind w:left="0"/>
              <w:jc w:val="left"/>
            </w:pPr>
            <w:hyperlink r:id="rId15"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2"/>
                  <w:u w:val="single"/>
                </w:rPr>
                <w:t/>
              </w:r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4"/>
                </w:rPr>
                <w:t>窗口设置</w:t>
              </w:r>
            </w:hyperlink>
            <w:r>
              <w:rPr>
                <w:rFonts w:ascii="宋体" w:hAnsi="Times New Roman" w:eastAsia="宋体"/>
                <w:b w:val="false"/>
                <w:i w:val="false"/>
                <w:color w:val="000000"/>
                <w:sz w:val="24"/>
              </w:rPr>
              <w:t>、</w:t>
            </w:r>
            <w:hyperlink r:id="rId16"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2"/>
                  <w:u w:val="single"/>
                </w:rPr>
                <w:t/>
              </w:r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4"/>
                </w:rPr>
                <w:t>绑定设置</w:t>
              </w:r>
            </w:hyperlink>
            <w:r>
              <w:rPr>
                <w:rFonts w:ascii="宋体" w:hAnsi="Times New Roman" w:eastAsia="宋体"/>
                <w:b w:val="false"/>
                <w:i w:val="false"/>
                <w:color w:val="000000"/>
                <w:sz w:val="24"/>
              </w:rPr>
              <w:t>、</w:t>
            </w:r>
            <w:hyperlink r:id="rId17"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2"/>
                  <w:u w:val="single"/>
                </w:rPr>
                <w:t/>
              </w:r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4"/>
                </w:rPr>
                <w:t>运行设置</w:t>
              </w:r>
            </w:hyperlink>
            <w:r>
              <w:rPr>
                <w:rFonts w:ascii="宋体" w:hAnsi="Times New Roman" w:eastAsia="宋体"/>
                <w:b w:val="false"/>
                <w:i w:val="false"/>
                <w:color w:val="000000"/>
                <w:sz w:val="24"/>
              </w:rPr>
              <w:t>、</w:t>
            </w:r>
            <w:hyperlink r:id="rId18"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2"/>
                  <w:u w:val="single"/>
                </w:rPr>
                <w:t/>
              </w:r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4"/>
                </w:rPr>
                <w:t>变量设置</w:t>
              </w:r>
            </w:hyperlink>
            <w:r>
              <w:rPr>
                <w:rFonts w:ascii="宋体" w:hAnsi="Times New Roman" w:eastAsia="宋体"/>
                <w:b w:val="false"/>
                <w:i w:val="false"/>
                <w:color w:val="000000"/>
                <w:sz w:val="24"/>
              </w:rPr>
              <w:t>、</w:t>
            </w:r>
            <w:hyperlink r:id="rId19"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2"/>
                  <w:u w:val="single"/>
                </w:rPr>
                <w:t/>
              </w:r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4"/>
                </w:rPr>
                <w:t>程序设置</w:t>
              </w:r>
            </w:hyperlink>
          </w:p>
          <w:bookmarkEnd w:id="18"/>
        </w:tc>
      </w:tr>
      <w:tr>
        <w:trPr>
          <w:trHeight w:val="495" w:hRule="atLeast"/>
        </w:trPr>
        <w:tc>
          <w:tcPr>
            <w:tcW w:w="2631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a044023d" w:id="19"/>
          <w:p>
            <w:pPr>
              <w:spacing w:after="50" w:line="360" w:lineRule="auto" w:beforeLines="100"/>
              <w:ind w:left="0"/>
              <w:jc w:val="center"/>
            </w:pPr>
            <w:r>
              <w:rPr>
                <w:rFonts w:ascii="宋体" w:hAnsi="Times New Roman" w:eastAsia="宋体"/>
                <w:b w:val="false"/>
                <w:i w:val="false"/>
                <w:color w:val="000000"/>
                <w:sz w:val="28"/>
              </w:rPr>
              <w:t>图色识别</w:t>
            </w:r>
          </w:p>
          <w:bookmarkEnd w:id="19"/>
        </w:tc>
        <w:tc>
          <w:tcPr>
            <w:tcW w:w="11003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7fe540cd" w:id="20"/>
          <w:p>
            <w:pPr>
              <w:spacing w:after="50" w:line="360" w:lineRule="auto" w:beforeLines="100"/>
              <w:ind w:left="0"/>
              <w:jc w:val="left"/>
            </w:pPr>
            <w:hyperlink r:id="rId20"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2"/>
                  <w:u w:val="single"/>
                </w:rPr>
                <w:t/>
              </w:r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4"/>
                </w:rPr>
                <w:t>Yolo识别</w:t>
              </w:r>
            </w:hyperlink>
            <w:r>
              <w:rPr>
                <w:rFonts w:ascii="宋体" w:hAnsi="Times New Roman" w:eastAsia="宋体"/>
                <w:b w:val="false"/>
                <w:i w:val="false"/>
                <w:color w:val="000000"/>
                <w:sz w:val="24"/>
              </w:rPr>
              <w:t>、</w:t>
            </w:r>
            <w:hyperlink r:id="rId21"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2"/>
                  <w:u w:val="single"/>
                </w:rPr>
                <w:t/>
              </w:r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4"/>
                </w:rPr>
                <w:t>找图识别</w:t>
              </w:r>
            </w:hyperlink>
            <w:r>
              <w:rPr>
                <w:rFonts w:ascii="宋体" w:hAnsi="Times New Roman" w:eastAsia="宋体"/>
                <w:b w:val="false"/>
                <w:i w:val="false"/>
                <w:color w:val="000000"/>
                <w:sz w:val="24"/>
              </w:rPr>
              <w:t>、</w:t>
            </w:r>
            <w:hyperlink r:id="rId22"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2"/>
                  <w:u w:val="single"/>
                </w:rPr>
                <w:t/>
              </w:r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4"/>
                </w:rPr>
                <w:t>点色找色</w:t>
              </w:r>
            </w:hyperlink>
            <w:r>
              <w:rPr>
                <w:rFonts w:ascii="宋体" w:hAnsi="Times New Roman" w:eastAsia="宋体"/>
                <w:b w:val="false"/>
                <w:i w:val="false"/>
                <w:color w:val="000000"/>
                <w:sz w:val="24"/>
              </w:rPr>
              <w:t>、</w:t>
            </w:r>
          </w:p>
          <w:bookmarkEnd w:id="20"/>
        </w:tc>
      </w:tr>
      <w:tr>
        <w:trPr>
          <w:trHeight w:val="495" w:hRule="atLeast"/>
        </w:trPr>
        <w:tc>
          <w:tcPr>
            <w:tcW w:w="2631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d7147bd8" w:id="21"/>
          <w:p>
            <w:pPr>
              <w:spacing w:after="50" w:line="360" w:lineRule="auto" w:beforeLines="100"/>
              <w:ind w:left="0"/>
              <w:jc w:val="center"/>
            </w:pPr>
            <w:r>
              <w:rPr>
                <w:rFonts w:ascii="宋体" w:hAnsi="Times New Roman" w:eastAsia="宋体"/>
                <w:b w:val="false"/>
                <w:i w:val="false"/>
                <w:color w:val="000000"/>
                <w:sz w:val="28"/>
              </w:rPr>
              <w:t>文字识别</w:t>
            </w:r>
          </w:p>
          <w:bookmarkEnd w:id="21"/>
        </w:tc>
        <w:tc>
          <w:tcPr>
            <w:tcW w:w="11003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61fc3a83" w:id="22"/>
          <w:p>
            <w:pPr>
              <w:spacing w:after="50" w:line="360" w:lineRule="auto" w:beforeLines="100"/>
              <w:ind w:left="0"/>
              <w:jc w:val="left"/>
            </w:pPr>
            <w:hyperlink r:id="rId23"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2"/>
                  <w:u w:val="single"/>
                </w:rPr>
                <w:t/>
              </w:r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4"/>
                </w:rPr>
                <w:t>ocr识别找字</w:t>
              </w:r>
            </w:hyperlink>
            <w:r>
              <w:rPr>
                <w:rFonts w:ascii="宋体" w:hAnsi="Times New Roman" w:eastAsia="宋体"/>
                <w:b w:val="false"/>
                <w:i w:val="false"/>
                <w:color w:val="000000"/>
                <w:sz w:val="24"/>
              </w:rPr>
              <w:t>、</w:t>
            </w:r>
            <w:hyperlink r:id="rId24"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2"/>
                  <w:u w:val="single"/>
                </w:rPr>
                <w:t/>
              </w:r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4"/>
                </w:rPr>
                <w:t>字库识别</w:t>
              </w:r>
            </w:hyperlink>
            <w:r>
              <w:rPr>
                <w:rFonts w:ascii="宋体" w:hAnsi="Times New Roman" w:eastAsia="宋体"/>
                <w:b w:val="false"/>
                <w:i w:val="false"/>
                <w:color w:val="000000"/>
                <w:sz w:val="24"/>
              </w:rPr>
              <w:t>、</w:t>
            </w:r>
            <w:hyperlink r:id="rId25"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2"/>
                  <w:u w:val="single"/>
                </w:rPr>
                <w:t/>
              </w:r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4"/>
                </w:rPr>
                <w:t>验证码识别</w:t>
              </w:r>
            </w:hyperlink>
          </w:p>
          <w:bookmarkEnd w:id="22"/>
        </w:tc>
      </w:tr>
      <w:tr>
        <w:trPr>
          <w:trHeight w:val="495" w:hRule="atLeast"/>
        </w:trPr>
        <w:tc>
          <w:tcPr>
            <w:tcW w:w="2631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57687944" w:id="23"/>
          <w:p>
            <w:pPr>
              <w:spacing w:after="50" w:line="360" w:lineRule="auto" w:beforeLines="100"/>
              <w:ind w:left="0"/>
              <w:jc w:val="center"/>
            </w:pPr>
            <w:r>
              <w:rPr>
                <w:rFonts w:ascii="宋体" w:hAnsi="Times New Roman" w:eastAsia="宋体"/>
                <w:b w:val="false"/>
                <w:i w:val="false"/>
                <w:color w:val="000000"/>
                <w:sz w:val="28"/>
              </w:rPr>
              <w:t>键鼠操作</w:t>
            </w:r>
          </w:p>
          <w:bookmarkEnd w:id="23"/>
        </w:tc>
        <w:tc>
          <w:tcPr>
            <w:tcW w:w="11003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2e7f5ac3" w:id="24"/>
          <w:p>
            <w:pPr>
              <w:spacing w:after="50" w:line="360" w:lineRule="auto" w:beforeLines="100"/>
              <w:ind w:left="0"/>
              <w:jc w:val="left"/>
            </w:pPr>
            <w:hyperlink r:id="rId26"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2"/>
                  <w:u w:val="single"/>
                </w:rPr>
                <w:t/>
              </w:r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4"/>
                </w:rPr>
                <w:t>鼠标操作</w:t>
              </w:r>
            </w:hyperlink>
            <w:r>
              <w:rPr>
                <w:rFonts w:ascii="宋体" w:hAnsi="Times New Roman" w:eastAsia="宋体"/>
                <w:b w:val="false"/>
                <w:i w:val="false"/>
                <w:color w:val="000000"/>
                <w:sz w:val="24"/>
              </w:rPr>
              <w:t>、</w:t>
            </w:r>
            <w:hyperlink r:id="rId27"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2"/>
                  <w:u w:val="single"/>
                </w:rPr>
                <w:t/>
              </w:r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4"/>
                </w:rPr>
                <w:t>键盘操作</w:t>
              </w:r>
            </w:hyperlink>
            <w:r>
              <w:rPr>
                <w:rFonts w:ascii="宋体" w:hAnsi="Times New Roman" w:eastAsia="宋体"/>
                <w:b w:val="false"/>
                <w:i w:val="false"/>
                <w:color w:val="000000"/>
                <w:sz w:val="24"/>
              </w:rPr>
              <w:t>、</w:t>
            </w:r>
            <w:hyperlink r:id="rId28"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2"/>
                  <w:u w:val="single"/>
                </w:rPr>
                <w:t/>
              </w:r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4"/>
                </w:rPr>
                <w:t>录制脚本</w:t>
              </w:r>
            </w:hyperlink>
            <w:r>
              <w:rPr>
                <w:rFonts w:ascii="宋体" w:hAnsi="Times New Roman" w:eastAsia="宋体"/>
                <w:b w:val="false"/>
                <w:i w:val="false"/>
                <w:color w:val="000000"/>
                <w:sz w:val="24"/>
              </w:rPr>
              <w:t>、</w:t>
            </w:r>
            <w:hyperlink r:id="rId29"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2"/>
                  <w:u w:val="single"/>
                </w:rPr>
                <w:t/>
              </w:r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4"/>
                </w:rPr>
                <w:t>等待按键</w:t>
              </w:r>
            </w:hyperlink>
          </w:p>
          <w:bookmarkEnd w:id="24"/>
        </w:tc>
      </w:tr>
      <w:tr>
        <w:trPr>
          <w:trHeight w:val="495" w:hRule="atLeast"/>
        </w:trPr>
        <w:tc>
          <w:tcPr>
            <w:tcW w:w="2631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2c2d1e51" w:id="25"/>
          <w:p>
            <w:pPr>
              <w:spacing w:after="50" w:line="360" w:lineRule="auto" w:beforeLines="100"/>
              <w:ind w:left="0"/>
              <w:jc w:val="center"/>
            </w:pPr>
            <w:r>
              <w:rPr>
                <w:rFonts w:ascii="宋体" w:hAnsi="Times New Roman" w:eastAsia="宋体"/>
                <w:b w:val="false"/>
                <w:i w:val="false"/>
                <w:color w:val="000000"/>
                <w:sz w:val="28"/>
              </w:rPr>
              <w:t>文本操作</w:t>
            </w:r>
          </w:p>
          <w:bookmarkEnd w:id="25"/>
        </w:tc>
        <w:tc>
          <w:tcPr>
            <w:tcW w:w="11003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0b7ae4dd" w:id="26"/>
          <w:p>
            <w:pPr>
              <w:spacing w:after="50" w:line="360" w:lineRule="auto" w:beforeLines="100"/>
              <w:ind w:left="0"/>
              <w:jc w:val="left"/>
            </w:pPr>
            <w:hyperlink r:id="rId30"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2"/>
                  <w:u w:val="single"/>
                </w:rPr>
                <w:t/>
              </w:r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4"/>
                </w:rPr>
                <w:t>输入文本</w:t>
              </w:r>
            </w:hyperlink>
            <w:r>
              <w:rPr>
                <w:rFonts w:ascii="宋体" w:hAnsi="Times New Roman" w:eastAsia="宋体"/>
                <w:b w:val="false"/>
                <w:i w:val="false"/>
                <w:color w:val="000000"/>
                <w:sz w:val="24"/>
              </w:rPr>
              <w:t>、</w:t>
            </w:r>
          </w:p>
          <w:bookmarkEnd w:id="26"/>
        </w:tc>
      </w:tr>
      <w:tr>
        <w:trPr>
          <w:trHeight w:val="495" w:hRule="atLeast"/>
        </w:trPr>
        <w:tc>
          <w:tcPr>
            <w:tcW w:w="2631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ae1e410d" w:id="27"/>
          <w:p>
            <w:pPr>
              <w:spacing w:after="50" w:line="360" w:lineRule="auto" w:beforeLines="100"/>
              <w:ind w:left="0"/>
              <w:jc w:val="center"/>
            </w:pPr>
            <w:r>
              <w:rPr>
                <w:rFonts w:ascii="宋体" w:hAnsi="Times New Roman" w:eastAsia="宋体"/>
                <w:b w:val="false"/>
                <w:i w:val="false"/>
                <w:color w:val="000000"/>
                <w:sz w:val="28"/>
              </w:rPr>
              <w:t>流程控制</w:t>
            </w:r>
          </w:p>
          <w:bookmarkEnd w:id="27"/>
        </w:tc>
        <w:tc>
          <w:tcPr>
            <w:tcW w:w="11003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26794368" w:id="28"/>
          <w:p>
            <w:pPr>
              <w:spacing w:after="50" w:line="360" w:lineRule="auto" w:beforeLines="100"/>
              <w:ind w:left="0"/>
              <w:jc w:val="left"/>
            </w:pPr>
            <w:hyperlink r:id="rId31"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2"/>
                  <w:u w:val="single"/>
                </w:rPr>
                <w:t/>
              </w:r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4"/>
                </w:rPr>
                <w:t>步骤流程</w:t>
              </w:r>
            </w:hyperlink>
            <w:r>
              <w:rPr>
                <w:rFonts w:ascii="宋体" w:hAnsi="Times New Roman" w:eastAsia="宋体"/>
                <w:b w:val="false"/>
                <w:i w:val="false"/>
                <w:color w:val="000000"/>
                <w:sz w:val="24"/>
              </w:rPr>
              <w:t>、</w:t>
            </w:r>
            <w:hyperlink r:id="rId32"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2"/>
                  <w:u w:val="single"/>
                </w:rPr>
                <w:t/>
              </w:r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4"/>
                </w:rPr>
                <w:t>变量操作</w:t>
              </w:r>
            </w:hyperlink>
            <w:r>
              <w:rPr>
                <w:rFonts w:ascii="宋体" w:hAnsi="Times New Roman" w:eastAsia="宋体"/>
                <w:b w:val="false"/>
                <w:i w:val="false"/>
                <w:color w:val="000000"/>
                <w:sz w:val="24"/>
              </w:rPr>
              <w:t>、</w:t>
            </w:r>
            <w:hyperlink r:id="rId33"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2"/>
                  <w:u w:val="single"/>
                </w:rPr>
                <w:t/>
              </w:r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4"/>
                </w:rPr>
                <w:t>循环操作</w:t>
              </w:r>
            </w:hyperlink>
            <w:r>
              <w:rPr>
                <w:rFonts w:ascii="宋体" w:hAnsi="Times New Roman" w:eastAsia="宋体"/>
                <w:b w:val="false"/>
                <w:i w:val="false"/>
                <w:color w:val="000000"/>
                <w:sz w:val="24"/>
              </w:rPr>
              <w:t>、</w:t>
            </w:r>
          </w:p>
          <w:bookmarkEnd w:id="28"/>
        </w:tc>
      </w:tr>
      <w:tr>
        <w:trPr>
          <w:trHeight w:val="495" w:hRule="atLeast"/>
        </w:trPr>
        <w:tc>
          <w:tcPr>
            <w:tcW w:w="2631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33dea2b9" w:id="29"/>
          <w:p>
            <w:pPr>
              <w:spacing w:after="50" w:line="360" w:lineRule="auto" w:beforeLines="100"/>
              <w:ind w:left="0"/>
              <w:jc w:val="center"/>
            </w:pPr>
            <w:r>
              <w:rPr>
                <w:rFonts w:ascii="宋体" w:hAnsi="Times New Roman" w:eastAsia="宋体"/>
                <w:b w:val="false"/>
                <w:i w:val="false"/>
                <w:color w:val="000000"/>
                <w:sz w:val="28"/>
              </w:rPr>
              <w:t>集合操作</w:t>
            </w:r>
          </w:p>
          <w:bookmarkEnd w:id="29"/>
        </w:tc>
        <w:tc>
          <w:tcPr>
            <w:tcW w:w="11003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f4c8df34" w:id="30"/>
          <w:p>
            <w:pPr>
              <w:spacing w:after="50" w:line="360" w:lineRule="auto" w:beforeLines="100"/>
              <w:ind w:left="0"/>
              <w:jc w:val="left"/>
            </w:pPr>
            <w:hyperlink r:id="rId34"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2"/>
                  <w:u w:val="single"/>
                </w:rPr>
                <w:t/>
              </w:r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4"/>
                </w:rPr>
                <w:t>集合操作</w:t>
              </w:r>
            </w:hyperlink>
            <w:r>
              <w:rPr>
                <w:rFonts w:ascii="宋体" w:hAnsi="Times New Roman" w:eastAsia="宋体"/>
                <w:b w:val="false"/>
                <w:i w:val="false"/>
                <w:color w:val="000000"/>
                <w:sz w:val="24"/>
              </w:rPr>
              <w:t>、</w:t>
            </w:r>
            <w:hyperlink r:id="rId35"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2"/>
                  <w:u w:val="single"/>
                </w:rPr>
                <w:t/>
              </w:r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4"/>
                </w:rPr>
                <w:t>定时任务</w:t>
              </w:r>
            </w:hyperlink>
          </w:p>
          <w:bookmarkEnd w:id="30"/>
        </w:tc>
      </w:tr>
      <w:tr>
        <w:trPr>
          <w:trHeight w:val="495" w:hRule="atLeast"/>
        </w:trPr>
        <w:tc>
          <w:tcPr>
            <w:tcW w:w="2631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36850018" w:id="31"/>
          <w:p>
            <w:pPr>
              <w:spacing w:after="50" w:line="360" w:lineRule="auto" w:beforeLines="100"/>
              <w:ind w:left="0"/>
              <w:jc w:val="center"/>
            </w:pPr>
            <w:r>
              <w:rPr>
                <w:rFonts w:ascii="宋体" w:hAnsi="Times New Roman" w:eastAsia="宋体"/>
                <w:b w:val="false"/>
                <w:i w:val="false"/>
                <w:color w:val="000000"/>
                <w:sz w:val="28"/>
              </w:rPr>
              <w:t>外部操作</w:t>
            </w:r>
          </w:p>
          <w:bookmarkEnd w:id="31"/>
        </w:tc>
        <w:tc>
          <w:tcPr>
            <w:tcW w:w="11003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cb0ebd7a" w:id="32"/>
          <w:p>
            <w:pPr>
              <w:spacing w:after="50" w:line="360" w:lineRule="auto" w:beforeLines="100"/>
              <w:ind w:left="0"/>
              <w:jc w:val="left"/>
            </w:pPr>
            <w:hyperlink r:id="rId36"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2"/>
                  <w:u w:val="single"/>
                </w:rPr>
                <w:t/>
              </w:r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4"/>
                </w:rPr>
                <w:t>打开文件、关闭窗口</w:t>
              </w:r>
            </w:hyperlink>
          </w:p>
          <w:bookmarkEnd w:id="32"/>
        </w:tc>
      </w:tr>
    </w:tbl>
    <w:bookmarkEnd w:id="12"/>
    <w:bookmarkStart w:name="Q1PBk" w:id="33"/>
    <w:p>
      <w:pPr>
        <w:pStyle w:val="Heading1"/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</w:rPr>
        <w:t>3.实战教程(</w:t>
      </w:r>
      <w:hyperlink r:id="rId37">
        <w:r>
          <w:rPr>
            <w:rFonts w:ascii="宋体" w:hAnsi="Times New Roman" w:eastAsia="宋体"/>
            <w:color w:val="0000ff"/>
            <w:u w:val="single"/>
          </w:rPr>
          <w:t/>
        </w:r>
        <w:r>
          <w:rPr>
            <w:rFonts w:ascii="宋体" w:hAnsi="Times New Roman" w:eastAsia="宋体"/>
            <w:color w:val="0000ff"/>
          </w:rPr>
          <w:t>点击播放</w:t>
        </w:r>
      </w:hyperlink>
      <w:r>
        <w:rPr>
          <w:rFonts w:ascii="宋体" w:hAnsi="Times New Roman" w:eastAsia="宋体"/>
        </w:rPr>
        <w:t>)</w:t>
      </w:r>
    </w:p>
    <w:bookmarkEnd w:id="33"/>
    <w:bookmarkStart w:name="ZWP23" w:id="34"/>
    <w:tbl>
      <w:tblPr>
        <w:tblW w:w="0" w:type="auto"/>
        <w:tblCellSpacing w:w="0" w:type="auto"/>
        <w:tblInd w:w="115" w:type="dxa"/>
        <w:tblBorders>
          <w:top w:val="single" w:color="cccccc" w:sz="8"/>
          <w:left w:val="single" w:color="cccccc" w:sz="8"/>
          <w:bottom w:val="single" w:color="cccccc" w:sz="8"/>
          <w:right w:val="single" w:color="cccccc" w:sz="8"/>
          <w:insideH w:val="none"/>
          <w:insideV w:val="none"/>
        </w:tblBorders>
      </w:tblPr>
      <w:tblGrid>
        <w:gridCol w:w="3453"/>
        <w:gridCol w:w="10181"/>
      </w:tblGrid>
      <w:tr>
        <w:trPr>
          <w:trHeight w:val="495" w:hRule="atLeast"/>
        </w:trPr>
        <w:tc>
          <w:tcPr>
            <w:tcW w:w="3453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dd187f8c" w:id="35"/>
          <w:p>
            <w:pPr>
              <w:spacing w:after="50" w:line="360" w:lineRule="auto" w:beforeLines="100"/>
              <w:ind w:left="0"/>
              <w:jc w:val="center"/>
            </w:pPr>
            <w:r>
              <w:rPr>
                <w:rFonts w:ascii="宋体" w:hAnsi="Times New Roman" w:eastAsia="宋体"/>
                <w:b w:val="false"/>
                <w:i w:val="false"/>
                <w:color w:val="000000"/>
                <w:sz w:val="33"/>
              </w:rPr>
              <w:t>入门例子</w:t>
            </w:r>
          </w:p>
          <w:bookmarkEnd w:id="35"/>
        </w:tc>
        <w:tc>
          <w:tcPr>
            <w:tcW w:w="10181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379455c6" w:id="36"/>
          <w:p>
            <w:pPr>
              <w:spacing w:after="50" w:line="360" w:lineRule="auto" w:beforeLines="100"/>
              <w:ind w:left="0"/>
              <w:jc w:val="left"/>
            </w:pPr>
            <w:hyperlink r:id="rId38"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2"/>
                  <w:u w:val="single"/>
                </w:rPr>
                <w:t/>
              </w:r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2"/>
                </w:rPr>
                <w:t>多窗口操作</w:t>
              </w:r>
            </w:hyperlink>
            <w:r>
              <w:rPr>
                <w:rFonts w:ascii="宋体" w:hAnsi="Times New Roman" w:eastAsia="宋体"/>
                <w:b w:val="false"/>
                <w:i w:val="false"/>
                <w:color w:val="000000"/>
                <w:sz w:val="22"/>
              </w:rPr>
              <w:t>、</w:t>
            </w:r>
            <w:hyperlink r:id="rId39"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2"/>
                  <w:u w:val="single"/>
                </w:rPr>
                <w:t/>
              </w:r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2"/>
                </w:rPr>
                <w:t>打地鼠</w:t>
              </w:r>
            </w:hyperlink>
            <w:r>
              <w:rPr>
                <w:rFonts w:ascii="宋体" w:hAnsi="Times New Roman" w:eastAsia="宋体"/>
                <w:b w:val="false"/>
                <w:i w:val="false"/>
                <w:color w:val="000000"/>
                <w:sz w:val="22"/>
              </w:rPr>
              <w:t>、</w:t>
            </w:r>
            <w:hyperlink r:id="rId40"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2"/>
                  <w:u w:val="single"/>
                </w:rPr>
                <w:t/>
              </w:r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2"/>
                </w:rPr>
                <w:t>自动看课</w:t>
              </w:r>
            </w:hyperlink>
          </w:p>
          <w:bookmarkEnd w:id="36"/>
        </w:tc>
      </w:tr>
      <w:tr>
        <w:trPr>
          <w:trHeight w:val="675" w:hRule="atLeast"/>
        </w:trPr>
        <w:tc>
          <w:tcPr>
            <w:tcW w:w="3453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0b76cc57" w:id="37"/>
          <w:p>
            <w:pPr>
              <w:spacing w:after="50" w:line="360" w:lineRule="auto" w:beforeLines="100"/>
              <w:ind w:left="0"/>
              <w:jc w:val="center"/>
            </w:pPr>
            <w:r>
              <w:rPr>
                <w:rFonts w:ascii="宋体" w:hAnsi="Times New Roman" w:eastAsia="宋体"/>
                <w:b w:val="false"/>
                <w:i w:val="false"/>
                <w:color w:val="000000"/>
                <w:sz w:val="33"/>
              </w:rPr>
              <w:t>中级例子</w:t>
            </w:r>
          </w:p>
          <w:bookmarkEnd w:id="37"/>
        </w:tc>
        <w:tc>
          <w:tcPr>
            <w:tcW w:w="10181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8d360604" w:id="38"/>
          <w:p>
            <w:pPr>
              <w:spacing w:after="50" w:line="360" w:lineRule="auto" w:beforeLines="100"/>
              <w:ind w:left="0"/>
              <w:jc w:val="left"/>
            </w:pPr>
            <w:hyperlink r:id="rId41"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2"/>
                  <w:u w:val="single"/>
                </w:rPr>
                <w:t/>
              </w:r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2"/>
                </w:rPr>
                <w:t>开宝箱</w:t>
              </w:r>
            </w:hyperlink>
            <w:r>
              <w:rPr>
                <w:rFonts w:ascii="宋体" w:hAnsi="Times New Roman" w:eastAsia="宋体"/>
                <w:b w:val="false"/>
                <w:i w:val="false"/>
                <w:color w:val="000000"/>
                <w:sz w:val="22"/>
              </w:rPr>
              <w:t>、</w:t>
            </w:r>
            <w:hyperlink r:id="rId42"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2"/>
                  <w:u w:val="single"/>
                </w:rPr>
                <w:t/>
              </w:r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4"/>
                </w:rPr>
                <w:t>生成后自动更新</w:t>
              </w:r>
            </w:hyperlink>
          </w:p>
          <w:bookmarkEnd w:id="38"/>
        </w:tc>
      </w:tr>
      <w:tr>
        <w:trPr>
          <w:trHeight w:val="495" w:hRule="atLeast"/>
        </w:trPr>
        <w:tc>
          <w:tcPr>
            <w:tcW w:w="3453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e0e44733" w:id="39"/>
          <w:p>
            <w:pPr>
              <w:spacing w:after="50" w:line="360" w:lineRule="auto" w:beforeLines="100"/>
              <w:ind w:left="0"/>
              <w:jc w:val="center"/>
            </w:pPr>
            <w:r>
              <w:rPr>
                <w:rFonts w:ascii="宋体" w:hAnsi="Times New Roman" w:eastAsia="宋体"/>
                <w:b w:val="false"/>
                <w:i w:val="false"/>
                <w:color w:val="000000"/>
                <w:sz w:val="33"/>
              </w:rPr>
              <w:t>高级例子</w:t>
            </w:r>
          </w:p>
          <w:bookmarkEnd w:id="39"/>
        </w:tc>
        <w:tc>
          <w:tcPr>
            <w:tcW w:w="10181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270d3a08" w:id="40"/>
          <w:p>
            <w:pPr>
              <w:spacing w:after="50" w:line="360" w:lineRule="auto" w:beforeLines="100"/>
              <w:ind w:left="0"/>
              <w:jc w:val="left"/>
            </w:pPr>
          </w:p>
          <w:bookmarkEnd w:id="40"/>
        </w:tc>
      </w:tr>
      <w:tr>
        <w:trPr>
          <w:trHeight w:val="735" w:hRule="atLeast"/>
        </w:trPr>
        <w:tc>
          <w:tcPr>
            <w:tcW w:w="3453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c06ef39d" w:id="41"/>
          <w:p>
            <w:pPr>
              <w:spacing w:after="50" w:line="360" w:lineRule="auto" w:beforeLines="100"/>
              <w:ind w:left="0"/>
              <w:jc w:val="center"/>
            </w:pPr>
            <w:r>
              <w:rPr>
                <w:rFonts w:ascii="宋体" w:hAnsi="Times New Roman" w:eastAsia="宋体"/>
                <w:b w:val="false"/>
                <w:i w:val="false"/>
                <w:color w:val="000000"/>
                <w:sz w:val="33"/>
              </w:rPr>
              <w:t>群友分享</w:t>
            </w:r>
          </w:p>
          <w:bookmarkEnd w:id="41"/>
        </w:tc>
        <w:tc>
          <w:tcPr>
            <w:tcW w:w="10181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4dc09176" w:id="42"/>
          <w:p>
            <w:pPr>
              <w:spacing w:after="50" w:line="360" w:lineRule="auto" w:beforeLines="100"/>
              <w:ind w:left="0"/>
              <w:jc w:val="left"/>
            </w:pPr>
            <w:hyperlink r:id="rId43"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2"/>
                  <w:u w:val="single"/>
                </w:rPr>
                <w:t/>
              </w:r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2"/>
                </w:rPr>
                <w:t>云天西游1</w:t>
              </w:r>
            </w:hyperlink>
            <w:r>
              <w:rPr>
                <w:rFonts w:ascii="宋体" w:hAnsi="Times New Roman" w:eastAsia="宋体"/>
                <w:b w:val="false"/>
                <w:i w:val="false"/>
                <w:color w:val="000000"/>
                <w:sz w:val="22"/>
              </w:rPr>
              <w:t>、</w:t>
            </w:r>
            <w:hyperlink r:id="rId44"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2"/>
                  <w:u w:val="single"/>
                </w:rPr>
                <w:t/>
              </w:r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2"/>
                </w:rPr>
                <w:t>云天西游2</w:t>
              </w:r>
            </w:hyperlink>
            <w:r>
              <w:rPr>
                <w:rFonts w:ascii="宋体" w:hAnsi="Times New Roman" w:eastAsia="宋体"/>
                <w:b w:val="false"/>
                <w:i w:val="false"/>
                <w:color w:val="000000"/>
                <w:sz w:val="22"/>
              </w:rPr>
              <w:t>、</w:t>
            </w:r>
            <w:hyperlink r:id="rId45"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2"/>
                  <w:u w:val="single"/>
                </w:rPr>
                <w:t/>
              </w:r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2"/>
                </w:rPr>
                <w:t>杀星找图</w:t>
              </w:r>
            </w:hyperlink>
            <w:r>
              <w:rPr>
                <w:rFonts w:ascii="宋体" w:hAnsi="Times New Roman" w:eastAsia="宋体"/>
                <w:b w:val="false"/>
                <w:i w:val="false"/>
                <w:color w:val="000000"/>
                <w:sz w:val="22"/>
              </w:rPr>
              <w:t>、</w:t>
            </w:r>
            <w:hyperlink r:id="rId46"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2"/>
                  <w:u w:val="single"/>
                </w:rPr>
                <w:t/>
              </w:r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2"/>
                </w:rPr>
                <w:t>多开登录</w:t>
              </w:r>
            </w:hyperlink>
            <w:r>
              <w:rPr>
                <w:rFonts w:ascii="宋体" w:hAnsi="Times New Roman" w:eastAsia="宋体"/>
                <w:b w:val="false"/>
                <w:i w:val="false"/>
                <w:color w:val="000000"/>
                <w:sz w:val="22"/>
              </w:rPr>
              <w:t>、</w:t>
            </w:r>
            <w:hyperlink r:id="rId47"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2"/>
                  <w:u w:val="single"/>
                </w:rPr>
                <w:t/>
              </w:r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2"/>
                </w:rPr>
                <w:t>西游任务</w:t>
              </w:r>
            </w:hyperlink>
            <w:r>
              <w:rPr>
                <w:rFonts w:ascii="宋体" w:hAnsi="Times New Roman" w:eastAsia="宋体"/>
                <w:b w:val="false"/>
                <w:i w:val="false"/>
                <w:color w:val="000000"/>
                <w:sz w:val="22"/>
              </w:rPr>
              <w:t>、</w:t>
            </w:r>
            <w:hyperlink r:id="rId48"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2"/>
                  <w:u w:val="single"/>
                </w:rPr>
                <w:t/>
              </w:r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2"/>
                </w:rPr>
                <w:t>传奇教程</w:t>
              </w:r>
            </w:hyperlink>
          </w:p>
          <w:bookmarkEnd w:id="42"/>
        </w:tc>
      </w:tr>
      <w:tr>
        <w:trPr>
          <w:trHeight w:val="555" w:hRule="atLeast"/>
        </w:trPr>
        <w:tc>
          <w:tcPr>
            <w:tcW w:w="0" w:type="dxa"/>
            <w:gridSpan w:val="2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cbcea23f" w:id="43"/>
          <w:p>
            <w:pPr>
              <w:spacing w:after="50" w:line="360" w:lineRule="auto" w:beforeLines="100"/>
              <w:ind w:left="0"/>
              <w:jc w:val="left"/>
            </w:pPr>
            <w:r>
              <w:rPr>
                <w:rFonts w:ascii="宋体" w:hAnsi="Times New Roman" w:eastAsia="宋体"/>
                <w:b w:val="false"/>
                <w:i w:val="false"/>
                <w:color w:val="df2a3f"/>
                <w:sz w:val="22"/>
              </w:rPr>
              <w:t>注：教程源码请在群文件下载</w:t>
            </w:r>
          </w:p>
          <w:bookmarkEnd w:id="43"/>
        </w:tc>
      </w:tr>
    </w:tbl>
    <w:bookmarkEnd w:id="34"/>
    <w:bookmarkStart w:name="Lonz1" w:id="44"/>
    <w:p>
      <w:pPr>
        <w:pStyle w:val="Heading1"/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</w:rPr>
        <w:t>4.常见问题(</w:t>
      </w:r>
      <w:r>
        <w:rPr>
          <w:rFonts w:ascii="宋体" w:hAnsi="Times New Roman" w:eastAsia="宋体"/>
          <w:color w:val="df2a3f"/>
        </w:rPr>
        <w:t>点击左侧展开</w:t>
      </w:r>
      <w:r>
        <w:rPr>
          <w:rFonts w:ascii="宋体" w:hAnsi="Times New Roman" w:eastAsia="宋体"/>
        </w:rPr>
        <w:t>)</w:t>
      </w:r>
    </w:p>
    <w:bookmarkEnd w:id="44"/>
    <w:bookmarkStart w:name="W0Kcc" w:id="45"/>
    <w:p>
      <w:pPr>
        <w:pStyle w:val="Heading2"/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</w:rPr>
        <w:t>1.打不开无响应、初始化失败、插件注册失败等</w:t>
      </w:r>
    </w:p>
    <w:bookmarkEnd w:id="45"/>
    <w:bookmarkStart w:name="u00e91ef9" w:id="46"/>
    <w:p>
      <w:pPr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  <w:b w:val="false"/>
          <w:i w:val="false"/>
          <w:color w:val="000000"/>
          <w:sz w:val="22"/>
        </w:rPr>
        <w:t>1.重新解压到桌面、更改文件夹名称（随便）</w:t>
      </w:r>
    </w:p>
    <w:bookmarkEnd w:id="46"/>
    <w:bookmarkStart w:name="uf41e73bc" w:id="47"/>
    <w:p>
      <w:pPr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  <w:b w:val="false"/>
          <w:i w:val="false"/>
          <w:color w:val="000000"/>
          <w:sz w:val="22"/>
        </w:rPr>
        <w:t>2.*添加</w:t>
      </w:r>
      <w:r>
        <w:rPr>
          <w:rFonts w:ascii="宋体" w:hAnsi="Times New Roman" w:eastAsia="宋体"/>
          <w:b/>
          <w:i w:val="false"/>
          <w:color w:val="df2a3f"/>
          <w:sz w:val="22"/>
        </w:rPr>
        <w:t>文件夹</w:t>
      </w:r>
      <w:r>
        <w:rPr>
          <w:rFonts w:ascii="宋体" w:hAnsi="Times New Roman" w:eastAsia="宋体"/>
          <w:b w:val="false"/>
          <w:i w:val="false"/>
          <w:color w:val="000000"/>
          <w:sz w:val="22"/>
        </w:rPr>
        <w:t>到信任(推荐)或者暂时关闭杀毒(自带的杀毒)</w:t>
      </w:r>
    </w:p>
    <w:bookmarkEnd w:id="47"/>
    <w:bookmarkStart w:name="ubfd6c82c" w:id="48"/>
    <w:p>
      <w:pPr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  <w:b w:val="false"/>
          <w:i w:val="false"/>
          <w:color w:val="000000"/>
          <w:sz w:val="22"/>
        </w:rPr>
        <w:t>3.更改软件名称为纯英文或纯数字</w:t>
      </w:r>
    </w:p>
    <w:bookmarkEnd w:id="48"/>
    <w:bookmarkStart w:name="ufe0020ed" w:id="49"/>
    <w:p>
      <w:pPr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  <w:b w:val="false"/>
          <w:i w:val="false"/>
          <w:color w:val="000000"/>
          <w:sz w:val="22"/>
        </w:rPr>
        <w:t>4.右键管理员身份运行</w:t>
      </w:r>
    </w:p>
    <w:bookmarkEnd w:id="49"/>
    <w:bookmarkStart w:name="u6f06096b" w:id="50"/>
    <w:p>
      <w:pPr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  <w:b w:val="false"/>
          <w:i w:val="false"/>
          <w:color w:val="000000"/>
          <w:sz w:val="22"/>
        </w:rPr>
        <w:t>如有杀毒提示无法下载，按顺序：</w:t>
      </w:r>
    </w:p>
    <w:bookmarkEnd w:id="50"/>
    <w:bookmarkStart w:name="u6dd4c1c9" w:id="51"/>
    <w:p>
      <w:pPr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  <w:b w:val="false"/>
          <w:i w:val="false"/>
          <w:color w:val="000000"/>
          <w:sz w:val="22"/>
        </w:rPr>
        <w:t>临时关闭杀毒&gt;新建文件夹&gt;下载软件&gt;文件夹添加到信任&gt;开启杀毒</w:t>
      </w:r>
    </w:p>
    <w:bookmarkEnd w:id="51"/>
    <w:bookmarkStart w:name="u9ccce7b3" w:id="52"/>
    <w:p>
      <w:pPr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  <w:b w:val="false"/>
          <w:i w:val="false"/>
          <w:color w:val="000000"/>
          <w:sz w:val="22"/>
        </w:rPr>
        <w:t>自带杀毒添加文件夹到信任教程：</w:t>
      </w:r>
      <w:hyperlink r:id="rId49">
        <w:r>
          <w:rPr>
            <w:rFonts w:ascii="宋体" w:hAnsi="Times New Roman" w:eastAsia="宋体"/>
            <w:b w:val="false"/>
            <w:i w:val="false"/>
            <w:color w:val="0000ff"/>
            <w:sz w:val="22"/>
            <w:u w:val="single"/>
          </w:rPr>
          <w:t/>
        </w:r>
        <w:r>
          <w:rPr>
            <w:rFonts w:ascii="宋体" w:hAnsi="Times New Roman" w:eastAsia="宋体"/>
            <w:b w:val="false"/>
            <w:i w:val="false"/>
            <w:color w:val="0000ff"/>
            <w:sz w:val="22"/>
          </w:rPr>
          <w:t>https://www.aichunjing.com/xtjc/27599.html</w:t>
        </w:r>
      </w:hyperlink>
    </w:p>
    <w:bookmarkEnd w:id="52"/>
    <w:bookmarkStart w:name="ud80dc177" w:id="53"/>
    <w:p>
      <w:pPr>
        <w:spacing w:after="50" w:line="360" w:lineRule="auto" w:beforeLines="100"/>
        <w:ind w:left="0"/>
        <w:jc w:val="left"/>
      </w:pPr>
      <w:bookmarkStart w:name="dNdhl" w:id="54"/>
      <w:r>
        <w:rPr>
          <w:rFonts w:eastAsia="宋体" w:ascii="宋体"/>
        </w:rPr>
        <w:drawing>
          <wp:inline distT="0" distB="0" distL="0" distR="0">
            <wp:extent cx="2760133" cy="1352850"/>
            <wp:effectExtent l="0" t="0" r="0" b="0"/>
            <wp:docPr id="0" name="" descr="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2760133" cy="1352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54"/>
    </w:p>
    <w:bookmarkEnd w:id="53"/>
    <w:bookmarkStart w:name="QwJY5" w:id="55"/>
    <w:p>
      <w:pPr>
        <w:pStyle w:val="Heading2"/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</w:rPr>
        <w:t>2.找图、键鼠操作无效果</w:t>
      </w:r>
    </w:p>
    <w:bookmarkEnd w:id="55"/>
    <w:bookmarkStart w:name="uc470f488" w:id="56"/>
    <w:p>
      <w:pPr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  <w:b w:val="false"/>
          <w:i w:val="false"/>
          <w:color w:val="000000"/>
          <w:sz w:val="22"/>
        </w:rPr>
        <w:t>1.管理员运行，查看是否初始化成功</w:t>
      </w:r>
    </w:p>
    <w:bookmarkEnd w:id="56"/>
    <w:bookmarkStart w:name="u95be603a" w:id="57"/>
    <w:p>
      <w:pPr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  <w:b w:val="false"/>
          <w:i w:val="false"/>
          <w:color w:val="000000"/>
          <w:sz w:val="22"/>
        </w:rPr>
        <w:t>2.切换绑定模式，测试绑定键鼠确定有效，测试图色显示的图范围包含你要找的图（查看绑定设置教程）</w:t>
      </w:r>
    </w:p>
    <w:bookmarkEnd w:id="57"/>
    <w:bookmarkStart w:name="u36f3d3ba" w:id="58"/>
    <w:p>
      <w:pPr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  <w:b w:val="false"/>
          <w:i w:val="false"/>
          <w:color w:val="000000"/>
          <w:sz w:val="22"/>
        </w:rPr>
        <w:t>3.右键任务，点击调试任务，查看日志找到具体步骤问题</w:t>
      </w:r>
    </w:p>
    <w:bookmarkEnd w:id="58"/>
    <w:bookmarkStart w:name="upyeq" w:id="59"/>
    <w:p>
      <w:pPr>
        <w:pStyle w:val="Heading2"/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</w:rPr>
        <w:t>3.重启后找不到图</w:t>
      </w:r>
    </w:p>
    <w:bookmarkEnd w:id="59"/>
    <w:bookmarkStart w:name="ua4a81080" w:id="60"/>
    <w:p>
      <w:pPr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  <w:b w:val="false"/>
          <w:i w:val="false"/>
          <w:color w:val="000000"/>
          <w:sz w:val="22"/>
        </w:rPr>
        <w:t>1.窗口要跟制作的时候大小一样，电脑分辨率、缩放一样</w:t>
      </w:r>
    </w:p>
    <w:bookmarkEnd w:id="60"/>
    <w:bookmarkStart w:name="ufac16301" w:id="61"/>
    <w:p>
      <w:pPr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  <w:b w:val="false"/>
          <w:i w:val="false"/>
          <w:color w:val="000000"/>
          <w:sz w:val="22"/>
        </w:rPr>
        <w:t>2.手机投屏:关闭手机自动亮度，关闭自动切换夜间模式，固定窗口大小等</w:t>
      </w:r>
    </w:p>
    <w:bookmarkEnd w:id="61"/>
    <w:bookmarkStart w:name="KR0Qt" w:id="62"/>
    <w:p>
      <w:pPr>
        <w:pStyle w:val="Heading2"/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</w:rPr>
        <w:t>4.点击位置不对，窗口有位置偏移</w:t>
      </w:r>
    </w:p>
    <w:bookmarkEnd w:id="62"/>
    <w:bookmarkStart w:name="ua37034a8" w:id="63"/>
    <w:p>
      <w:pPr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  <w:b w:val="false"/>
          <w:i w:val="false"/>
          <w:color w:val="000000"/>
          <w:sz w:val="22"/>
        </w:rPr>
        <w:t>点击运行设置，设置全局偏移，可以先将绑定模式改成前台模式，就能看到窗口偏移的距离，再调整全局偏移</w:t>
      </w:r>
    </w:p>
    <w:bookmarkEnd w:id="63"/>
    <w:bookmarkStart w:name="ASIs3" w:id="64"/>
    <w:p>
      <w:pPr>
        <w:pStyle w:val="Heading2"/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</w:rPr>
        <w:t>5.动态图片或</w:t>
      </w:r>
      <w:r>
        <w:rPr>
          <w:rFonts w:ascii="宋体" w:hAnsi="Times New Roman" w:eastAsia="宋体"/>
        </w:rPr>
        <w:t>透明</w:t>
      </w:r>
      <w:r>
        <w:rPr>
          <w:rFonts w:ascii="宋体" w:hAnsi="Times New Roman" w:eastAsia="宋体"/>
        </w:rPr>
        <w:t>背景图查找</w:t>
      </w:r>
    </w:p>
    <w:bookmarkEnd w:id="64"/>
    <w:bookmarkStart w:name="uaf0a4ee9" w:id="65"/>
    <w:p>
      <w:pPr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  <w:b w:val="false"/>
          <w:i w:val="false"/>
          <w:color w:val="000000"/>
          <w:sz w:val="22"/>
        </w:rPr>
        <w:t>使用找图功能编辑图片把背景透明涂抹掉（群内有一键透明工具），或使用点色模式查找，如有文字可以使用ocr找字点击或者字库等，难识别的图可以使用yolo查找</w:t>
      </w:r>
    </w:p>
    <w:bookmarkEnd w:id="65"/>
    <w:bookmarkStart w:name="A936a" w:id="66"/>
    <w:p>
      <w:pPr>
        <w:pStyle w:val="Heading2"/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</w:rPr>
        <w:t>6.ocr插件提示报错</w:t>
      </w:r>
    </w:p>
    <w:bookmarkEnd w:id="66"/>
    <w:bookmarkStart w:name="u89c8f154" w:id="67"/>
    <w:p>
      <w:pPr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  <w:b w:val="false"/>
          <w:i w:val="false"/>
          <w:color w:val="000000"/>
          <w:sz w:val="22"/>
        </w:rPr>
        <w:t>检查识别范围是否正确、安装网盘两个ocr支持库，</w:t>
      </w:r>
      <w:r>
        <w:rPr>
          <w:rFonts w:ascii="宋体" w:hAnsi="Times New Roman" w:eastAsia="宋体"/>
          <w:b w:val="false"/>
          <w:i w:val="false"/>
          <w:color w:val="df2a3f"/>
          <w:sz w:val="22"/>
        </w:rPr>
        <w:t>管理员运行</w:t>
      </w:r>
      <w:r>
        <w:rPr>
          <w:rFonts w:ascii="宋体" w:hAnsi="Times New Roman" w:eastAsia="宋体"/>
          <w:b w:val="false"/>
          <w:i w:val="false"/>
          <w:color w:val="000000"/>
          <w:sz w:val="22"/>
        </w:rPr>
        <w:t xml:space="preserve">，勾选全部安装 </w:t>
      </w:r>
      <w:hyperlink r:id="rId51">
        <w:r>
          <w:rPr>
            <w:rFonts w:ascii="宋体" w:hAnsi="Times New Roman" w:eastAsia="宋体"/>
            <w:b w:val="false"/>
            <w:i w:val="false"/>
            <w:color w:val="0000ff"/>
            <w:sz w:val="22"/>
            <w:u w:val="single"/>
          </w:rPr>
          <w:t/>
        </w:r>
        <w:r>
          <w:rPr>
            <w:rFonts w:ascii="宋体" w:hAnsi="Times New Roman" w:eastAsia="宋体"/>
            <w:b w:val="false"/>
            <w:i w:val="false"/>
            <w:color w:val="0000ff"/>
            <w:sz w:val="22"/>
          </w:rPr>
          <w:t>点此下载</w:t>
        </w:r>
      </w:hyperlink>
    </w:p>
    <w:bookmarkEnd w:id="67"/>
    <w:bookmarkStart w:name="u34f0554c" w:id="68"/>
    <w:p>
      <w:pPr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  <w:b w:val="false"/>
          <w:i w:val="false"/>
          <w:color w:val="000000"/>
          <w:sz w:val="22"/>
        </w:rPr>
        <w:t>使用自带ocr插件识别文字，避免死循环，加点延迟</w:t>
      </w:r>
    </w:p>
    <w:bookmarkEnd w:id="68"/>
    <w:bookmarkStart w:name="u34a8aefb" w:id="69"/>
    <w:p>
      <w:pPr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  <w:b w:val="false"/>
          <w:i w:val="false"/>
          <w:color w:val="000000"/>
          <w:sz w:val="22"/>
        </w:rPr>
        <w:t>或者更换umi-ocr插件或者使用字库</w:t>
      </w:r>
    </w:p>
    <w:bookmarkEnd w:id="69"/>
    <w:bookmarkStart w:name="ub79aac5b" w:id="70"/>
    <w:p>
      <w:pPr>
        <w:spacing w:after="50" w:line="360" w:lineRule="auto" w:beforeLines="100"/>
        <w:ind w:left="0"/>
        <w:jc w:val="left"/>
      </w:pPr>
      <w:bookmarkStart w:name="OVUau" w:id="71"/>
      <w:r>
        <w:rPr>
          <w:rFonts w:eastAsia="宋体" w:ascii="宋体"/>
        </w:rPr>
        <w:drawing>
          <wp:inline distT="0" distB="0" distL="0" distR="0">
            <wp:extent cx="3572933" cy="1522332"/>
            <wp:effectExtent l="0" t="0" r="0" b="0"/>
            <wp:docPr id="0" name="" descr="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572933" cy="15223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71"/>
    </w:p>
    <w:bookmarkEnd w:id="70"/>
    <w:bookmarkStart w:name="XLgsw" w:id="72"/>
    <w:p>
      <w:pPr>
        <w:pStyle w:val="Heading2"/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</w:rPr>
        <w:t>7.(非简体字体)软件页面显示乱码</w:t>
      </w:r>
    </w:p>
    <w:bookmarkEnd w:id="72"/>
    <w:bookmarkStart w:name="u4122703d" w:id="73"/>
    <w:p>
      <w:pPr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  <w:b w:val="false"/>
          <w:i w:val="false"/>
          <w:color w:val="000000"/>
          <w:sz w:val="22"/>
        </w:rPr>
        <w:t>1.下载“Locale Emulator”工具，</w:t>
      </w:r>
      <w:hyperlink r:id="rId53">
        <w:r>
          <w:rPr>
            <w:rFonts w:ascii="宋体" w:hAnsi="Times New Roman" w:eastAsia="宋体"/>
            <w:b w:val="false"/>
            <w:i w:val="false"/>
            <w:color w:val="0000ff"/>
            <w:sz w:val="22"/>
            <w:u w:val="single"/>
          </w:rPr>
          <w:t/>
        </w:r>
        <w:r>
          <w:rPr>
            <w:rFonts w:ascii="宋体" w:hAnsi="Times New Roman" w:eastAsia="宋体"/>
            <w:b w:val="false"/>
            <w:i w:val="false"/>
            <w:color w:val="0000ff"/>
            <w:sz w:val="22"/>
          </w:rPr>
          <w:t>点此下载</w:t>
        </w:r>
      </w:hyperlink>
    </w:p>
    <w:bookmarkEnd w:id="73"/>
    <w:bookmarkStart w:name="u67589941" w:id="74"/>
    <w:p>
      <w:pPr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  <w:b w:val="false"/>
          <w:i w:val="false"/>
          <w:color w:val="000000"/>
          <w:sz w:val="22"/>
        </w:rPr>
        <w:t>2.下载解压</w:t>
      </w:r>
      <w:r>
        <w:rPr>
          <w:rFonts w:ascii="宋体" w:hAnsi="Times New Roman" w:eastAsia="宋体"/>
          <w:b w:val="false"/>
          <w:i w:val="false"/>
          <w:color w:val="000000"/>
          <w:sz w:val="22"/>
        </w:rPr>
        <w:t>管理员</w:t>
      </w:r>
      <w:r>
        <w:rPr>
          <w:rFonts w:ascii="宋体" w:hAnsi="Times New Roman" w:eastAsia="宋体"/>
          <w:b w:val="false"/>
          <w:i w:val="false"/>
          <w:color w:val="000000"/>
          <w:sz w:val="22"/>
        </w:rPr>
        <w:t>运行，如下图点击（如果打不开安装此补丁：</w:t>
      </w:r>
      <w:hyperlink r:id="rId54">
        <w:r>
          <w:rPr>
            <w:rFonts w:ascii="宋体" w:hAnsi="Times New Roman" w:eastAsia="宋体"/>
            <w:b w:val="false"/>
            <w:i w:val="false"/>
            <w:color w:val="0000ff"/>
            <w:sz w:val="22"/>
            <w:u w:val="single"/>
          </w:rPr>
          <w:t/>
        </w:r>
        <w:r>
          <w:rPr>
            <w:rFonts w:ascii="宋体" w:hAnsi="Times New Roman" w:eastAsia="宋体"/>
            <w:b w:val="false"/>
            <w:i w:val="false"/>
            <w:color w:val="0000ff"/>
            <w:sz w:val="22"/>
          </w:rPr>
          <w:t>点此下载</w:t>
        </w:r>
      </w:hyperlink>
      <w:r>
        <w:rPr>
          <w:rFonts w:ascii="宋体" w:hAnsi="Times New Roman" w:eastAsia="宋体"/>
          <w:b w:val="false"/>
          <w:i w:val="false"/>
          <w:color w:val="000000"/>
          <w:sz w:val="22"/>
        </w:rPr>
        <w:t>）</w:t>
      </w:r>
    </w:p>
    <w:bookmarkEnd w:id="74"/>
    <w:bookmarkStart w:name="u5c036183" w:id="75"/>
    <w:p>
      <w:pPr>
        <w:spacing w:after="50" w:line="360" w:lineRule="auto" w:beforeLines="100"/>
        <w:ind w:left="0"/>
        <w:jc w:val="left"/>
      </w:pPr>
      <w:bookmarkStart w:name="ptOKI" w:id="76"/>
      <w:r>
        <w:rPr>
          <w:rFonts w:eastAsia="宋体" w:ascii="宋体"/>
        </w:rPr>
        <w:drawing>
          <wp:inline distT="0" distB="0" distL="0" distR="0">
            <wp:extent cx="4639733" cy="2023840"/>
            <wp:effectExtent l="0" t="0" r="0" b="0"/>
            <wp:docPr id="0" name="" descr="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4639733" cy="2023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76"/>
    </w:p>
    <w:bookmarkEnd w:id="75"/>
    <w:bookmarkStart w:name="u5d0597ff" w:id="77"/>
    <w:p>
      <w:pPr>
        <w:spacing w:after="50" w:line="360" w:lineRule="auto" w:beforeLines="100"/>
        <w:ind w:left="0"/>
        <w:jc w:val="left"/>
      </w:pPr>
      <w:bookmarkStart w:name="pKUhk" w:id="78"/>
      <w:r>
        <w:rPr>
          <w:rFonts w:eastAsia="宋体" w:ascii="宋体"/>
        </w:rPr>
        <w:drawing>
          <wp:inline distT="0" distB="0" distL="0" distR="0">
            <wp:extent cx="3014133" cy="2345936"/>
            <wp:effectExtent l="0" t="0" r="0" b="0"/>
            <wp:docPr id="0" name="" descr="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014133" cy="2345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78"/>
    </w:p>
    <w:bookmarkEnd w:id="77"/>
    <w:bookmarkStart w:name="u672acd3f" w:id="79"/>
    <w:p>
      <w:pPr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  <w:b w:val="false"/>
          <w:i w:val="false"/>
          <w:color w:val="000000"/>
          <w:sz w:val="22"/>
        </w:rPr>
        <w:t>3.右键程序，选择简体运行</w:t>
      </w:r>
    </w:p>
    <w:bookmarkEnd w:id="79"/>
    <w:bookmarkStart w:name="ubaa8a026" w:id="80"/>
    <w:p>
      <w:pPr>
        <w:spacing w:after="50" w:line="360" w:lineRule="auto" w:beforeLines="100"/>
        <w:ind w:left="0"/>
        <w:jc w:val="left"/>
      </w:pPr>
      <w:bookmarkStart w:name="kM5g2" w:id="81"/>
      <w:r>
        <w:rPr>
          <w:rFonts w:eastAsia="宋体" w:ascii="宋体"/>
        </w:rPr>
        <w:drawing>
          <wp:inline distT="0" distB="0" distL="0" distR="0">
            <wp:extent cx="5367866" cy="3814088"/>
            <wp:effectExtent l="0" t="0" r="0" b="0"/>
            <wp:docPr id="0" name="" descr="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367866" cy="3814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81"/>
    </w:p>
    <w:bookmarkEnd w:id="80"/>
    <w:bookmarkStart w:name="ue593360e" w:id="82"/>
    <w:bookmarkEnd w:id="82"/>
    <w:bookmarkStart w:name="jOqHG" w:id="83"/>
    <w:p>
      <w:pPr>
        <w:pStyle w:val="Heading2"/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</w:rPr>
        <w:t>8.音乐播放无声音或报错</w:t>
      </w:r>
    </w:p>
    <w:bookmarkEnd w:id="83"/>
    <w:bookmarkStart w:name="u2eae00a7" w:id="84"/>
    <w:p>
      <w:pPr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  <w:b w:val="false"/>
          <w:i w:val="false"/>
          <w:color w:val="000000"/>
          <w:sz w:val="22"/>
        </w:rPr>
        <w:t>安装以下支持库后重试，或重启后重试：(</w:t>
      </w:r>
      <w:hyperlink r:id="rId58">
        <w:r>
          <w:rPr>
            <w:rFonts w:ascii="宋体" w:hAnsi="Times New Roman" w:eastAsia="宋体"/>
            <w:b w:val="false"/>
            <w:i w:val="false"/>
            <w:color w:val="0000ff"/>
            <w:sz w:val="22"/>
            <w:u w:val="single"/>
          </w:rPr>
          <w:t/>
        </w:r>
        <w:r>
          <w:rPr>
            <w:rFonts w:ascii="宋体" w:hAnsi="Times New Roman" w:eastAsia="宋体"/>
            <w:b w:val="false"/>
            <w:i w:val="false"/>
            <w:color w:val="0000ff"/>
            <w:sz w:val="22"/>
          </w:rPr>
          <w:t>链接：</w:t>
        </w:r>
        <w:r>
          <w:rPr>
            <w:rFonts w:ascii="宋体" w:hAnsi="Times New Roman" w:eastAsia="宋体"/>
            <w:b w:val="false"/>
            <w:i w:val="false"/>
            <w:color w:val="0000ff"/>
            <w:sz w:val="21"/>
          </w:rPr>
          <w:t>https://wwsm.lanzouo.com/iwvJf2k4pn3i</w:t>
        </w:r>
      </w:hyperlink>
      <w:r>
        <w:rPr>
          <w:rFonts w:ascii="宋体" w:hAnsi="Times New Roman" w:eastAsia="宋体"/>
          <w:b w:val="false"/>
          <w:i w:val="false"/>
          <w:color w:val="000000"/>
          <w:sz w:val="22"/>
        </w:rPr>
        <w:t>)</w:t>
      </w:r>
    </w:p>
    <w:bookmarkEnd w:id="84"/>
    <w:bookmarkStart w:name="CIROf" w:id="85"/>
    <w:p>
      <w:pPr>
        <w:pStyle w:val="Heading2"/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</w:rPr>
        <w:t>9.Yolo开启后闪退</w:t>
      </w:r>
    </w:p>
    <w:bookmarkEnd w:id="85"/>
    <w:bookmarkStart w:name="u1a5e102a" w:id="86"/>
    <w:p>
      <w:pPr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  <w:b w:val="false"/>
          <w:i w:val="false"/>
          <w:color w:val="000000"/>
          <w:sz w:val="22"/>
        </w:rPr>
        <w:t>1.安装支持库，</w:t>
      </w:r>
      <w:hyperlink r:id="rId59">
        <w:r>
          <w:rPr>
            <w:rFonts w:ascii="宋体" w:hAnsi="Times New Roman" w:eastAsia="宋体"/>
            <w:b w:val="false"/>
            <w:i w:val="false"/>
            <w:color w:val="0000ff"/>
            <w:sz w:val="22"/>
            <w:u w:val="single"/>
          </w:rPr>
          <w:t/>
        </w:r>
        <w:r>
          <w:rPr>
            <w:rFonts w:ascii="宋体" w:hAnsi="Times New Roman" w:eastAsia="宋体"/>
            <w:b w:val="false"/>
            <w:i w:val="false"/>
            <w:color w:val="0000ff"/>
            <w:sz w:val="22"/>
          </w:rPr>
          <w:t>点此下载</w:t>
        </w:r>
      </w:hyperlink>
    </w:p>
    <w:bookmarkEnd w:id="86"/>
    <w:bookmarkStart w:name="u26434919" w:id="87"/>
    <w:p>
      <w:pPr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  <w:b w:val="false"/>
          <w:i w:val="false"/>
          <w:color w:val="000000"/>
          <w:sz w:val="22"/>
        </w:rPr>
        <w:t>2.下载解压文件到软件运行目录后重试：（</w:t>
      </w:r>
      <w:hyperlink r:id="rId60">
        <w:r>
          <w:rPr>
            <w:rFonts w:ascii="宋体" w:hAnsi="Times New Roman" w:eastAsia="宋体"/>
            <w:b w:val="false"/>
            <w:i w:val="false"/>
            <w:color w:val="0000ff"/>
            <w:sz w:val="22"/>
            <w:u w:val="single"/>
          </w:rPr>
          <w:t/>
        </w:r>
        <w:r>
          <w:rPr>
            <w:rFonts w:ascii="宋体" w:hAnsi="Times New Roman" w:eastAsia="宋体"/>
            <w:b w:val="false"/>
            <w:i w:val="false"/>
            <w:color w:val="0000ff"/>
            <w:sz w:val="22"/>
          </w:rPr>
          <w:t>链接：</w:t>
        </w:r>
        <w:r>
          <w:rPr>
            <w:rFonts w:ascii="宋体" w:hAnsi="Times New Roman" w:eastAsia="宋体"/>
            <w:b w:val="false"/>
            <w:i w:val="false"/>
            <w:color w:val="0000ff"/>
            <w:sz w:val="21"/>
          </w:rPr>
          <w:t>https://wwsm.lanzouo.com/iGOYf2tp2cgh</w:t>
        </w:r>
      </w:hyperlink>
      <w:r>
        <w:rPr>
          <w:rFonts w:ascii="宋体" w:hAnsi="Times New Roman" w:eastAsia="宋体"/>
          <w:b w:val="false"/>
          <w:i w:val="false"/>
          <w:color w:val="000000"/>
          <w:sz w:val="22"/>
        </w:rPr>
        <w:t>）</w:t>
      </w:r>
    </w:p>
    <w:bookmarkEnd w:id="87"/>
    <w:bookmarkStart w:name="ub4cc6bb5" w:id="88"/>
    <w:bookmarkEnd w:id="88"/>
    <w:bookmarkStart w:name="xt66k" w:id="89"/>
    <w:p>
      <w:pPr>
        <w:pStyle w:val="Heading2"/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</w:rPr>
        <w:t>10.绑定雷电模拟器显示启动页面</w:t>
      </w:r>
    </w:p>
    <w:bookmarkEnd w:id="89"/>
    <w:bookmarkStart w:name="u41acf590" w:id="90"/>
    <w:p>
      <w:pPr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  <w:b w:val="false"/>
          <w:i w:val="false"/>
          <w:color w:val="000000"/>
          <w:sz w:val="22"/>
        </w:rPr>
        <w:t>使用自定义绑定模式：</w:t>
      </w:r>
    </w:p>
    <w:bookmarkEnd w:id="90"/>
    <w:bookmarkStart w:name="u4b74a1d7" w:id="91"/>
    <w:p>
      <w:pPr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  <w:b w:val="false"/>
          <w:i w:val="false"/>
          <w:color w:val="000000"/>
          <w:sz w:val="22"/>
        </w:rPr>
        <w:t>图色模式：dx.graphic.opengl</w:t>
      </w:r>
    </w:p>
    <w:bookmarkEnd w:id="91"/>
    <w:bookmarkStart w:name="u137d841f" w:id="92"/>
    <w:p>
      <w:pPr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  <w:b w:val="false"/>
          <w:i w:val="false"/>
          <w:color w:val="000000"/>
          <w:sz w:val="22"/>
        </w:rPr>
        <w:t>鼠标、键盘：windows</w:t>
      </w:r>
    </w:p>
    <w:bookmarkEnd w:id="92"/>
    <w:bookmarkStart w:name="uec8b5b76" w:id="93"/>
    <w:p>
      <w:pPr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  <w:b w:val="false"/>
          <w:i w:val="false"/>
          <w:color w:val="000000"/>
          <w:sz w:val="22"/>
        </w:rPr>
        <w:t>公共：dx.public.active.message</w:t>
      </w:r>
    </w:p>
    <w:bookmarkEnd w:id="93"/>
    <w:bookmarkStart w:name="u1eadf28b" w:id="94"/>
    <w:p>
      <w:pPr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  <w:b w:val="false"/>
          <w:i w:val="false"/>
          <w:color w:val="000000"/>
          <w:sz w:val="22"/>
        </w:rPr>
        <w:t>绑定模式：0</w:t>
      </w:r>
    </w:p>
    <w:bookmarkEnd w:id="94"/>
    <w:bookmarkStart w:name="u3553af02" w:id="95"/>
    <w:p>
      <w:pPr>
        <w:spacing w:after="50" w:line="360" w:lineRule="auto" w:beforeLines="100"/>
        <w:ind w:left="0"/>
        <w:jc w:val="left"/>
      </w:pPr>
      <w:bookmarkStart w:name="u6dbbf859" w:id="96"/>
      <w:r>
        <w:rPr>
          <w:rFonts w:eastAsia="宋体" w:ascii="宋体"/>
        </w:rPr>
        <w:drawing>
          <wp:inline distT="0" distB="0" distL="0" distR="0">
            <wp:extent cx="2607733" cy="2607640"/>
            <wp:effectExtent l="0" t="0" r="0" b="0"/>
            <wp:docPr id="0" name="" descr="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2607733" cy="2607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96"/>
    </w:p>
    <w:bookmarkEnd w:id="95"/>
    <w:bookmarkStart w:name="PL9AQ" w:id="97"/>
    <w:p>
      <w:pPr>
        <w:pStyle w:val="Heading2"/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</w:rPr>
        <w:t>11.ocr启动报错</w:t>
      </w:r>
    </w:p>
    <w:bookmarkEnd w:id="97"/>
    <w:bookmarkStart w:name="uc902ff45" w:id="98"/>
    <w:p>
      <w:pPr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  <w:b w:val="false"/>
          <w:i w:val="false"/>
          <w:color w:val="000000"/>
          <w:sz w:val="22"/>
        </w:rPr>
        <w:t>安装支持库，</w:t>
      </w:r>
      <w:hyperlink r:id="rId62">
        <w:r>
          <w:rPr>
            <w:rFonts w:ascii="宋体" w:hAnsi="Times New Roman" w:eastAsia="宋体"/>
            <w:b w:val="false"/>
            <w:i w:val="false"/>
            <w:color w:val="0000ff"/>
            <w:sz w:val="22"/>
            <w:u w:val="single"/>
          </w:rPr>
          <w:t/>
        </w:r>
        <w:r>
          <w:rPr>
            <w:rFonts w:ascii="宋体" w:hAnsi="Times New Roman" w:eastAsia="宋体"/>
            <w:b w:val="false"/>
            <w:i w:val="false"/>
            <w:color w:val="0000ff"/>
            <w:sz w:val="22"/>
          </w:rPr>
          <w:t>点此下载</w:t>
        </w:r>
      </w:hyperlink>
      <w:r>
        <w:rPr>
          <w:rFonts w:ascii="宋体" w:hAnsi="Times New Roman" w:eastAsia="宋体"/>
          <w:b w:val="false"/>
          <w:i w:val="false"/>
          <w:color w:val="000000"/>
          <w:sz w:val="22"/>
        </w:rPr>
        <w:t xml:space="preserve"> ppocr 启动报错,</w:t>
      </w:r>
      <w:hyperlink r:id="rId63">
        <w:r>
          <w:rPr>
            <w:rFonts w:ascii="宋体" w:hAnsi="Times New Roman" w:eastAsia="宋体"/>
            <w:b w:val="false"/>
            <w:i w:val="false"/>
            <w:color w:val="0000ff"/>
            <w:sz w:val="22"/>
            <w:u w:val="single"/>
          </w:rPr>
          <w:t/>
        </w:r>
        <w:r>
          <w:rPr>
            <w:rFonts w:ascii="宋体" w:hAnsi="Times New Roman" w:eastAsia="宋体"/>
            <w:b w:val="false"/>
            <w:i w:val="false"/>
            <w:color w:val="0000ff"/>
            <w:sz w:val="22"/>
          </w:rPr>
          <w:t>点此下载</w:t>
        </w:r>
      </w:hyperlink>
    </w:p>
    <w:bookmarkEnd w:id="98"/>
    <w:bookmarkStart w:name="uda421d10" w:id="99"/>
    <w:p>
      <w:pPr>
        <w:spacing w:after="50" w:line="360" w:lineRule="auto" w:beforeLines="100"/>
        <w:ind w:left="0"/>
        <w:jc w:val="left"/>
      </w:pPr>
      <w:bookmarkStart w:name="u4cc952d9" w:id="100"/>
      <w:r>
        <w:rPr>
          <w:rFonts w:eastAsia="宋体" w:ascii="宋体"/>
        </w:rPr>
        <w:drawing>
          <wp:inline distT="0" distB="0" distL="0" distR="0">
            <wp:extent cx="3894667" cy="1853782"/>
            <wp:effectExtent l="0" t="0" r="0" b="0"/>
            <wp:docPr id="0" name="" descr="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894667" cy="18537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00"/>
    </w:p>
    <w:bookmarkEnd w:id="99"/>
    <w:bookmarkStart w:name="uf538c661" w:id="101"/>
    <w:bookmarkEnd w:id="101"/>
    <w:bookmarkStart w:name="YWCRg" w:id="102"/>
    <w:p>
      <w:pPr>
        <w:pStyle w:val="Heading2"/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</w:rPr>
        <w:t>12.仿真插件安装失败</w:t>
      </w:r>
    </w:p>
    <w:bookmarkEnd w:id="102"/>
    <w:bookmarkStart w:name="uea882980" w:id="103"/>
    <w:p>
      <w:pPr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  <w:b w:val="false"/>
          <w:i w:val="false"/>
          <w:color w:val="000000"/>
          <w:sz w:val="22"/>
        </w:rPr>
        <w:t>搜索"内核隔离",关闭</w:t>
      </w:r>
    </w:p>
    <w:bookmarkEnd w:id="103"/>
    <w:bookmarkStart w:name="ubbe8cca5" w:id="104"/>
    <w:p>
      <w:pPr>
        <w:spacing w:after="50" w:line="360" w:lineRule="auto" w:beforeLines="100"/>
        <w:ind w:left="0"/>
        <w:jc w:val="left"/>
      </w:pPr>
      <w:bookmarkStart w:name="u47bcafe1" w:id="105"/>
      <w:r>
        <w:rPr>
          <w:rFonts w:eastAsia="宋体" w:ascii="宋体"/>
        </w:rPr>
        <w:drawing>
          <wp:inline distT="0" distB="0" distL="0" distR="0">
            <wp:extent cx="5012267" cy="3667440"/>
            <wp:effectExtent l="0" t="0" r="0" b="0"/>
            <wp:docPr id="0" name="" descr="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012267" cy="3667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05"/>
    </w:p>
    <w:bookmarkEnd w:id="104"/>
    <w:bookmarkStart w:name="h2JAr" w:id="106"/>
    <w:p>
      <w:pPr>
        <w:pStyle w:val="Heading2"/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</w:rPr>
        <w:t>13.谷歌浏览器后台模式操作</w:t>
      </w:r>
    </w:p>
    <w:bookmarkEnd w:id="106"/>
    <w:bookmarkStart w:name="u735eb759" w:id="107"/>
    <w:p>
      <w:pPr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  <w:b w:val="false"/>
          <w:i w:val="false"/>
          <w:color w:val="000000"/>
          <w:sz w:val="22"/>
        </w:rPr>
        <w:t>打开谷歌浏览器设置,关闭图形加速,重新打开浏览器</w:t>
      </w:r>
    </w:p>
    <w:bookmarkEnd w:id="107"/>
    <w:bookmarkStart w:name="u79e014f5" w:id="108"/>
    <w:p>
      <w:pPr>
        <w:spacing w:after="50" w:line="360" w:lineRule="auto" w:beforeLines="100"/>
        <w:ind w:left="0"/>
        <w:jc w:val="left"/>
      </w:pPr>
      <w:bookmarkStart w:name="u8c49d2f8" w:id="109"/>
      <w:r>
        <w:rPr>
          <w:rFonts w:eastAsia="宋体" w:ascii="宋体"/>
        </w:rPr>
        <w:drawing>
          <wp:inline distT="0" distB="0" distL="0" distR="0">
            <wp:extent cx="5842000" cy="3294738"/>
            <wp:effectExtent l="0" t="0" r="0" b="0"/>
            <wp:docPr id="0" name="" descr="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10295466" cy="5806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09"/>
    </w:p>
    <w:bookmarkEnd w:id="108"/>
    <w:bookmarkStart w:name="hrC5Z" w:id="110"/>
    <w:p>
      <w:pPr>
        <w:pStyle w:val="Heading2"/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</w:rPr>
        <w:t>14.进入软件后,操作脚本提示失败</w:t>
      </w:r>
    </w:p>
    <w:bookmarkEnd w:id="110"/>
    <w:bookmarkStart w:name="ub307a8ce" w:id="111"/>
    <w:p>
      <w:pPr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  <w:b w:val="false"/>
          <w:i w:val="false"/>
          <w:color w:val="000000"/>
          <w:sz w:val="22"/>
        </w:rPr>
        <w:t>右键目录下的data.mdb,查看属性是否勾选了已读,把已读去掉勾选保存再打开</w:t>
      </w:r>
    </w:p>
    <w:bookmarkEnd w:id="111"/>
    <w:bookmarkStart w:name="u57a1e10f" w:id="112"/>
    <w:p>
      <w:pPr>
        <w:spacing w:after="50" w:line="360" w:lineRule="auto" w:beforeLines="100"/>
        <w:ind w:left="0"/>
        <w:jc w:val="left"/>
      </w:pPr>
      <w:bookmarkStart w:name="uf65d0f2c" w:id="113"/>
      <w:r>
        <w:rPr>
          <w:rFonts w:eastAsia="宋体" w:ascii="宋体"/>
        </w:rPr>
        <w:drawing>
          <wp:inline distT="0" distB="0" distL="0" distR="0">
            <wp:extent cx="4927600" cy="1981860"/>
            <wp:effectExtent l="0" t="0" r="0" b="0"/>
            <wp:docPr id="0" name="" descr="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4927600" cy="1981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13"/>
    </w:p>
    <w:bookmarkEnd w:id="112"/>
    <w:bookmarkStart w:name="u8824c513" w:id="114"/>
    <w:p>
      <w:pPr>
        <w:spacing w:after="50" w:line="360" w:lineRule="auto" w:beforeLines="100"/>
        <w:ind w:left="0"/>
        <w:jc w:val="left"/>
      </w:pPr>
      <w:bookmarkStart w:name="ub3463fc8" w:id="115"/>
      <w:r>
        <w:rPr>
          <w:rFonts w:eastAsia="宋体" w:ascii="宋体"/>
        </w:rPr>
        <w:drawing>
          <wp:inline distT="0" distB="0" distL="0" distR="0">
            <wp:extent cx="3268133" cy="5014252"/>
            <wp:effectExtent l="0" t="0" r="0" b="0"/>
            <wp:docPr id="0" name="" descr="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3268133" cy="50142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15"/>
    </w:p>
    <w:bookmarkEnd w:id="114"/>
    <w:bookmarkStart w:name="GxYfc" w:id="116"/>
    <w:p>
      <w:pPr>
        <w:pStyle w:val="Heading2"/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</w:rPr>
        <w:t>15.提示无法找到"jsCode.dll"文件</w:t>
      </w:r>
    </w:p>
    <w:bookmarkEnd w:id="116"/>
    <w:bookmarkStart w:name="u3368eee5" w:id="117"/>
    <w:p>
      <w:pPr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  <w:b w:val="false"/>
          <w:i w:val="false"/>
          <w:color w:val="000000"/>
          <w:sz w:val="22"/>
        </w:rPr>
        <w:t>下载dll文件解压到软件目录下,</w:t>
      </w:r>
      <w:hyperlink r:id="rId69">
        <w:r>
          <w:rPr>
            <w:rFonts w:ascii="宋体" w:hAnsi="Times New Roman" w:eastAsia="宋体"/>
            <w:b w:val="false"/>
            <w:i w:val="false"/>
            <w:color w:val="0000ff"/>
            <w:sz w:val="22"/>
            <w:u w:val="single"/>
          </w:rPr>
          <w:t/>
        </w:r>
        <w:r>
          <w:rPr>
            <w:rFonts w:ascii="宋体" w:hAnsi="Times New Roman" w:eastAsia="宋体"/>
            <w:b w:val="false"/>
            <w:i w:val="false"/>
            <w:color w:val="0000ff"/>
            <w:sz w:val="22"/>
          </w:rPr>
          <w:t>点击下载</w:t>
        </w:r>
      </w:hyperlink>
    </w:p>
    <w:bookmarkEnd w:id="117"/>
    <w:bookmarkStart w:name="u4728ca6c" w:id="118"/>
    <w:p>
      <w:pPr>
        <w:spacing w:after="50" w:line="360" w:lineRule="auto" w:beforeLines="100"/>
        <w:ind w:left="0"/>
        <w:jc w:val="left"/>
      </w:pPr>
      <w:bookmarkStart w:name="u10e37bca" w:id="119"/>
      <w:r>
        <w:rPr>
          <w:rFonts w:eastAsia="宋体" w:ascii="宋体"/>
        </w:rPr>
        <w:drawing>
          <wp:inline distT="0" distB="0" distL="0" distR="0">
            <wp:extent cx="5841999" cy="2348366"/>
            <wp:effectExtent l="0" t="0" r="0" b="0"/>
            <wp:docPr id="0" name="" descr="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9279466" cy="3730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19"/>
    </w:p>
    <w:bookmarkEnd w:id="118"/>
    <w:bookmarkStart w:name="g2t31" w:id="120"/>
    <w:p>
      <w:pPr>
        <w:pStyle w:val="Heading2"/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</w:rPr>
        <w:t>16.勾选 opencv 运行弹出错误</w:t>
      </w:r>
    </w:p>
    <w:bookmarkEnd w:id="120"/>
    <w:bookmarkStart w:name="uc1bd48d8" w:id="121"/>
    <w:p>
      <w:pPr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  <w:b w:val="false"/>
          <w:i w:val="false"/>
          <w:color w:val="000000"/>
          <w:sz w:val="22"/>
        </w:rPr>
        <w:t>安装支持库，</w:t>
      </w:r>
      <w:hyperlink r:id="rId71">
        <w:r>
          <w:rPr>
            <w:rFonts w:ascii="宋体" w:hAnsi="Times New Roman" w:eastAsia="宋体"/>
            <w:b w:val="false"/>
            <w:i w:val="false"/>
            <w:color w:val="0000ff"/>
            <w:sz w:val="22"/>
            <w:u w:val="single"/>
          </w:rPr>
          <w:t/>
        </w:r>
        <w:r>
          <w:rPr>
            <w:rFonts w:ascii="宋体" w:hAnsi="Times New Roman" w:eastAsia="宋体"/>
            <w:b w:val="false"/>
            <w:i w:val="false"/>
            <w:color w:val="0000ff"/>
            <w:sz w:val="22"/>
          </w:rPr>
          <w:t>点此下载</w:t>
        </w:r>
      </w:hyperlink>
      <w:r>
        <w:rPr>
          <w:rFonts w:ascii="宋体" w:hAnsi="Times New Roman" w:eastAsia="宋体"/>
          <w:b w:val="false"/>
          <w:i w:val="false"/>
          <w:color w:val="000000"/>
          <w:sz w:val="22"/>
        </w:rPr>
        <w:t xml:space="preserve"> 或者不使用 opencv 引擎找图</w:t>
      </w:r>
    </w:p>
    <w:bookmarkEnd w:id="121"/>
    <w:bookmarkStart w:name="u52bc442f" w:id="122"/>
    <w:p>
      <w:pPr>
        <w:spacing w:after="50" w:line="360" w:lineRule="auto" w:beforeLines="100"/>
        <w:ind w:left="0"/>
        <w:jc w:val="left"/>
      </w:pPr>
      <w:bookmarkStart w:name="u7e10f449" w:id="123"/>
      <w:r>
        <w:rPr>
          <w:rFonts w:eastAsia="宋体" w:ascii="宋体"/>
        </w:rPr>
        <w:drawing>
          <wp:inline distT="0" distB="0" distL="0" distR="0">
            <wp:extent cx="3640667" cy="1901690"/>
            <wp:effectExtent l="0" t="0" r="0" b="0"/>
            <wp:docPr id="0" name="" descr="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3640667" cy="1901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123"/>
    </w:p>
    <w:bookmarkEnd w:id="122"/>
    <w:bookmarkStart w:name="u56c3a06c" w:id="124"/>
    <w:bookmarkEnd w:id="124"/>
    <w:bookmarkStart w:name="JjlVE" w:id="125"/>
    <w:p>
      <w:pPr>
        <w:pStyle w:val="Heading1"/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</w:rPr>
        <w:t>5.功能列表</w:t>
      </w:r>
    </w:p>
    <w:bookmarkEnd w:id="125"/>
    <w:bookmarkStart w:name="u73480c32" w:id="126"/>
    <w:p>
      <w:pPr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  <w:b w:val="false"/>
          <w:i w:val="false"/>
          <w:color w:val="000000"/>
          <w:sz w:val="22"/>
        </w:rPr>
        <w:t>图 色=&gt;YoloAi找图、openCV、找图单张多张图片识别、单点多点找色识别等</w:t>
      </w:r>
    </w:p>
    <w:bookmarkEnd w:id="126"/>
    <w:bookmarkStart w:name="uc043a3b4" w:id="127"/>
    <w:p>
      <w:pPr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  <w:b w:val="false"/>
          <w:i w:val="false"/>
          <w:color w:val="000000"/>
          <w:sz w:val="22"/>
        </w:rPr>
        <w:t>鼠 标=&gt;录制、拖动、移动、单击、双击、滚动等</w:t>
      </w:r>
    </w:p>
    <w:bookmarkEnd w:id="127"/>
    <w:bookmarkStart w:name="u1d387d5e" w:id="128"/>
    <w:p>
      <w:pPr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  <w:b w:val="false"/>
          <w:i w:val="false"/>
          <w:color w:val="000000"/>
          <w:sz w:val="22"/>
        </w:rPr>
        <w:t>键 盘=&gt;录制、按键、按下、放开、组合按键等</w:t>
      </w:r>
    </w:p>
    <w:bookmarkEnd w:id="128"/>
    <w:bookmarkStart w:name="ucc629ceb" w:id="129"/>
    <w:p>
      <w:pPr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  <w:b w:val="false"/>
          <w:i w:val="false"/>
          <w:color w:val="000000"/>
          <w:sz w:val="22"/>
        </w:rPr>
        <w:t>ocr 识别=&gt;识别输入、识别找字、验证码识别、字库识别</w:t>
      </w:r>
    </w:p>
    <w:bookmarkEnd w:id="129"/>
    <w:bookmarkStart w:name="uf01cd9dd" w:id="130"/>
    <w:p>
      <w:pPr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  <w:b w:val="false"/>
          <w:i w:val="false"/>
          <w:color w:val="000000"/>
          <w:sz w:val="22"/>
        </w:rPr>
        <w:t>Api 接口=&gt;接口请求、豆包Api、文件下载</w:t>
      </w:r>
    </w:p>
    <w:bookmarkEnd w:id="130"/>
    <w:bookmarkStart w:name="ub68a09ee" w:id="131"/>
    <w:p>
      <w:pPr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  <w:b w:val="false"/>
          <w:i w:val="false"/>
          <w:color w:val="000000"/>
          <w:sz w:val="22"/>
        </w:rPr>
        <w:t>通知设置=&gt;短信接收、邮件接收</w:t>
      </w:r>
    </w:p>
    <w:bookmarkEnd w:id="131"/>
    <w:bookmarkStart w:name="u114593f1" w:id="132"/>
    <w:p>
      <w:pPr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  <w:b w:val="false"/>
          <w:i w:val="false"/>
          <w:color w:val="000000"/>
          <w:sz w:val="22"/>
        </w:rPr>
        <w:t>文字操作=&gt;读入文件、输入文本、密码输入、变量输入、输入框等</w:t>
      </w:r>
    </w:p>
    <w:bookmarkEnd w:id="132"/>
    <w:bookmarkStart w:name="u110dd537" w:id="133"/>
    <w:p>
      <w:pPr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  <w:b w:val="false"/>
          <w:i w:val="false"/>
          <w:color w:val="000000"/>
          <w:sz w:val="22"/>
        </w:rPr>
        <w:t>时间控制=&gt;延迟时间、随机时间、定时操作</w:t>
      </w:r>
    </w:p>
    <w:bookmarkEnd w:id="133"/>
    <w:bookmarkStart w:name="uf5353139" w:id="134"/>
    <w:p>
      <w:pPr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  <w:b w:val="false"/>
          <w:i w:val="false"/>
          <w:color w:val="000000"/>
          <w:sz w:val="22"/>
        </w:rPr>
        <w:t>流程控制=&gt;运行次数、判断循环、变量判断、跳到指定步骤、重新开始、结束运行、关闭软件等</w:t>
      </w:r>
    </w:p>
    <w:bookmarkEnd w:id="134"/>
    <w:bookmarkStart w:name="ucad057cc" w:id="135"/>
    <w:p>
      <w:pPr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  <w:b w:val="false"/>
          <w:i w:val="false"/>
          <w:color w:val="000000"/>
          <w:sz w:val="22"/>
        </w:rPr>
        <w:t>其它设置=&gt;隐藏窗口、调整窗口、电脑关机、播放音乐等</w:t>
      </w:r>
    </w:p>
    <w:bookmarkEnd w:id="135"/>
    <w:bookmarkStart w:name="u798be5ad" w:id="136"/>
    <w:p>
      <w:pPr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  <w:b w:val="false"/>
          <w:i w:val="false"/>
          <w:color w:val="000000"/>
          <w:sz w:val="22"/>
        </w:rPr>
        <w:t>外部设置=&gt;打开网址、运行文件、关闭窗口、关闭软件等</w:t>
      </w:r>
    </w:p>
    <w:bookmarkEnd w:id="136"/>
    <w:bookmarkStart w:name="u36de6e38" w:id="137"/>
    <w:p>
      <w:pPr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  <w:b w:val="false"/>
          <w:i w:val="false"/>
          <w:color w:val="000000"/>
          <w:sz w:val="22"/>
        </w:rPr>
        <w:t>变量设置=&gt;自定义变量、内置变量、读取txt文件、JSON 操作、JS 操作、读取excel文件等</w:t>
      </w:r>
    </w:p>
    <w:bookmarkEnd w:id="137"/>
    <w:bookmarkStart w:name="u81f41c83" w:id="138"/>
    <w:p>
      <w:pPr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  <w:b w:val="false"/>
          <w:i w:val="false"/>
          <w:color w:val="000000"/>
          <w:sz w:val="22"/>
        </w:rPr>
        <w:t>更多操作=&gt;A星寻路、降低cpu、激活窗口、禁止外部输入</w:t>
      </w:r>
    </w:p>
    <w:bookmarkEnd w:id="138"/>
    <w:bookmarkStart w:name="u197065f6" w:id="139"/>
    <w:p>
      <w:pPr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  <w:b w:val="false"/>
          <w:i w:val="false"/>
          <w:color w:val="000000"/>
          <w:sz w:val="22"/>
        </w:rPr>
        <w:t>扩展功能=&gt;开启护盾、坐标工具、调试滚动、运行备注等</w:t>
      </w:r>
    </w:p>
    <w:bookmarkEnd w:id="139"/>
    <w:bookmarkStart w:name="udd00c262" w:id="140"/>
    <w:p>
      <w:pPr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  <w:b w:val="false"/>
          <w:i w:val="false"/>
          <w:color w:val="000000"/>
          <w:sz w:val="22"/>
        </w:rPr>
        <w:t>窗口设置=&gt;添加窗口、搜索同类窗口、删除失效窗口、窗口排列、统一大小等</w:t>
      </w:r>
    </w:p>
    <w:bookmarkEnd w:id="140"/>
    <w:bookmarkStart w:name="u0582cc45" w:id="141"/>
    <w:p>
      <w:pPr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  <w:b w:val="false"/>
          <w:i w:val="false"/>
          <w:color w:val="000000"/>
          <w:sz w:val="22"/>
        </w:rPr>
        <w:t>绑定设置=&gt;设置前台、后台、仿真、高级识别模式、测试模式</w:t>
      </w:r>
    </w:p>
    <w:bookmarkEnd w:id="141"/>
    <w:bookmarkStart w:name="u31a49dd0" w:id="142"/>
    <w:p>
      <w:pPr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  <w:b w:val="false"/>
          <w:i w:val="false"/>
          <w:color w:val="000000"/>
          <w:sz w:val="22"/>
        </w:rPr>
        <w:t>运行设置=&gt;全局偏移、执行任务数量、执行窗口数量、全局延迟、运行速度调节、鼠标轨迹</w:t>
      </w:r>
    </w:p>
    <w:bookmarkEnd w:id="142"/>
    <w:bookmarkStart w:name="u131407aa" w:id="143"/>
    <w:p>
      <w:pPr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  <w:b w:val="false"/>
          <w:i w:val="false"/>
          <w:color w:val="000000"/>
          <w:sz w:val="22"/>
        </w:rPr>
        <w:t>程序设置=&gt;快捷键、托盘设置、坐标模式</w:t>
      </w:r>
    </w:p>
    <w:bookmarkEnd w:id="143"/>
    <w:bookmarkStart w:name="ud26f89fc" w:id="144"/>
    <w:p>
      <w:pPr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  <w:b w:val="false"/>
          <w:i w:val="false"/>
          <w:color w:val="000000"/>
          <w:sz w:val="22"/>
        </w:rPr>
        <w:t>脚本管理=&gt;导入导出修改、分享脚本、备份脚本等</w:t>
      </w:r>
    </w:p>
    <w:bookmarkEnd w:id="144"/>
    <w:bookmarkStart w:name="u51de489c" w:id="145"/>
    <w:p>
      <w:pPr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  <w:b w:val="false"/>
          <w:i w:val="false"/>
          <w:color w:val="000000"/>
          <w:sz w:val="22"/>
        </w:rPr>
        <w:t>调试设置=&gt;调试运行、单步调试、实时变量、运行中控、输出log、弹出信息框</w:t>
      </w:r>
    </w:p>
    <w:bookmarkEnd w:id="145"/>
    <w:bookmarkStart w:name="u0154be6b" w:id="146"/>
    <w:p>
      <w:pPr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  <w:b w:val="false"/>
          <w:i w:val="false"/>
          <w:color w:val="000000"/>
          <w:sz w:val="22"/>
        </w:rPr>
        <w:t>插件管理=&gt;自带ocr插件、umi-ocr、ppocr、验证码识别、仿真驱动等</w:t>
      </w:r>
    </w:p>
    <w:bookmarkEnd w:id="146"/>
    <w:bookmarkStart w:name="u94ba80b3" w:id="147"/>
    <w:p>
      <w:pPr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  <w:b w:val="false"/>
          <w:i w:val="false"/>
          <w:color w:val="000000"/>
          <w:sz w:val="22"/>
        </w:rPr>
        <w:t>中控管理=&gt;中控略缩图操作、任务线程独立控制</w:t>
      </w:r>
    </w:p>
    <w:bookmarkEnd w:id="147"/>
    <w:bookmarkStart w:name="u4ec0c471" w:id="148"/>
    <w:p>
      <w:pPr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  <w:b w:val="false"/>
          <w:i w:val="false"/>
          <w:color w:val="000000"/>
          <w:sz w:val="22"/>
        </w:rPr>
        <w:t>例子宝库=&gt;在线源码库,可以搜索下载例子参考</w:t>
      </w:r>
    </w:p>
    <w:bookmarkEnd w:id="148"/>
    <w:bookmarkStart w:name="u9cf4432f" w:id="149"/>
    <w:p>
      <w:pPr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  <w:b w:val="false"/>
          <w:i w:val="false"/>
          <w:color w:val="000000"/>
          <w:sz w:val="22"/>
        </w:rPr>
        <w:t>生成脚本=&gt;将制作好的脚本生成后发给客户、自定义软件页面内容</w:t>
      </w:r>
    </w:p>
    <w:bookmarkEnd w:id="149"/>
    <w:bookmarkStart w:name="xJY8r" w:id="150"/>
    <w:p>
      <w:pPr>
        <w:pStyle w:val="Heading1"/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</w:rPr>
        <w:t>6.更新历史</w:t>
      </w:r>
    </w:p>
    <w:bookmarkEnd w:id="150"/>
    <w:bookmarkStart w:name="tt1ZO" w:id="151"/>
    <w:p>
      <w:pPr>
        <w:pStyle w:val="ne-codeblock"/>
        <w:pBdr>
          <w:top w:val="single" w:sz="4" w:space="1" w:color="404040" w:themeColor="text1"/>
          <w:left w:val="single" w:sz="4" w:space="4" w:color="404040" w:themeColor="text1"/>
          <w:bottom w:val="single" w:sz="4" w:space="1" w:color="404040" w:themeColor="text1"/>
          <w:right w:val="single" w:sz="4" w:space="4" w:color="404040" w:themeColor="text1"/>
        </w:pBdr>
        <w:shd w:color="auto" w:fill="F2F2F2" w:val="clear"/>
        <w:spacing w:after="50" w:line="360" w:lineRule="auto" w:beforeLines="100"/>
        <w:ind w:left="0"/>
        <w:jc w:val="left"/>
      </w:pPr>
      <w:r>
        <w:rPr>
          <w:rFonts w:ascii="宋体" w:hAnsi="Courier New" w:eastAsia="宋体"/>
          <w:color w:val="000000"/>
          <w:sz w:val="20"/>
        </w:rPr>
        <w:t/>
        <w:t>所有版本非强制更新，交流Q群:162636161、1030265647</w:t>
        <w:br/>
        <w:t>[2025.12.01]  版本号:3.5.0</w:t>
        <w:br/>
        <w:t>1. 单图、多图识别增加opencv识别</w:t>
        <w:br/>
        <w:t>2. 识别输入、识别找字增加ppOcr</w:t>
        <w:br/>
        <w:t>3. 多图识别识别方向增加支持从近到远、从远到近</w:t>
        <w:br/>
        <w:t>4. 优化进程守护重复运行问题</w:t>
        <w:br/>
        <w:t>5. ocr识别测试范围包含变量不允许测试</w:t>
        <w:br/>
        <w:t>6. 截图默认保存到截图记录里面</w:t>
        <w:br/>
        <w:t>7. 循环判断允许判断为空</w:t>
        <w:br/>
        <w:t>8. 字库名支持变量</w:t>
        <w:br/>
        <w:t>9. 支持手动输入窗口句柄</w:t>
        <w:br/>
        <w:t>10. 修复自动更新窗口会重复</w:t>
        <w:br/>
        <w:t>11. 运行设置全局步骤间间隔支持随机变量</w:t>
        <w:br/>
        <w:t>12. 运行设置开启轨迹支持变量</w:t>
        <w:br/>
        <w:t>13. 启停控制页面设置,窗口跟任务加暂停、继续操作</w:t>
        <w:br/>
        <w:t>14. 定点识别、定点取色坐标支持变量</w:t>
        <w:br/>
        <w:t>15. 找图找色找字支持排除范围</w:t>
        <w:br/>
        <w:t>16. 定点识色、多点找色颜色点支持变量</w:t>
        <w:br/>
        <w:t>17. 多图识别测试步骤可以选择图片开关</w:t>
        <w:br/>
        <w:t>18. 定时任务支持变量</w:t>
        <w:br/>
        <w:t>19. 字库提示操作数组下标</w:t>
        <w:br/>
        <w:t>20. 内置变量增加$复杂变量$,可以解析获取多层变量嵌套结果</w:t>
        <w:br/>
        <w:t>21. 保存生成输入信息</w:t>
        <w:br/>
        <w:t>22. 运行中控列表模式支持筛选窗口、任务</w:t>
        <w:br/>
        <w:t>23. 录制键鼠支持变量操作</w:t>
        <w:br/>
        <w:t>24. excel写出文件支持不覆盖</w:t>
        <w:br/>
        <w:t>25. 变量操作支持逐字分割成变量组</w:t>
        <w:br/>
        <w:t>26. 按键步骤支持批量按键,支持变量</w:t>
        <w:br/>
        <w:t>27. 步骤列表增加展开、收缩操作</w:t>
        <w:br/>
        <w:t>28. 启停窗口句柄支持变量</w:t>
        <w:br/>
        <w:t>29. 导出脚本记录时间、版本</w:t>
        <w:br/>
        <w:t>30. 鼠标操作增加随机范围坐标可以按快捷键框选</w:t>
        <w:br/>
        <w:t>31. 截图到变量自动创建目录</w:t>
        <w:br/>
        <w:t>32. 支持json变量,提取json 路径的值</w:t>
        <w:br/>
        <w:t>33. 任务右键可以指定窗口运行</w:t>
        <w:br/>
        <w:t>34. 增加变量有效窗口数量</w:t>
        <w:br/>
        <w:t>35. 任务名以"隐藏 _"开头的任务，生成后不显示到功能开关</w:t>
        <w:br/>
        <w:t>36. 步骤列表支持上下展开缩放</w:t>
        <w:br/>
        <w:t>37. 排除范围使用变量</w:t>
        <w:br/>
        <w:t>38. 优化中控展示、增加双击激活窗口</w:t>
        <w:br/>
        <w:t>39. 窗口操作增加激活、置顶窗口</w:t>
        <w:br/>
        <w:t>40. 中控屏窗口上方加标题，默认为窗口标题，通过修改中控标题变量修改</w:t>
        <w:br/>
        <w:t>41. 增加重新运行步骤</w:t>
        <w:br/>
        <w:t>42. 修复已知BUG</w:t>
        <w:br/>
        <w:t/>
        <w:br/>
        <w:t>[功能列表]</w:t>
        <w:br/>
        <w:t>图    色=&gt;YoloAi找图、openCV、找图单张多张图片识别、单点多点找色识别等</w:t>
        <w:br/>
        <w:t>鼠    标=&gt;录制、拖动、移动、单击、双击、滚动等</w:t>
        <w:br/>
        <w:t>键    盘=&gt;录制、按键、按下、放开、组合按键等</w:t>
        <w:br/>
        <w:t>ocr 识别=&gt;识别输入、识别找字、验证码识别、字库识别</w:t>
        <w:br/>
        <w:t>Api 接口=&gt;接口请求、豆包Api、文件下载</w:t>
        <w:br/>
        <w:t>通知设置=&gt;短信接收、邮件接收</w:t>
        <w:br/>
        <w:t>文字操作=&gt;读入文件、输入文本、密码输入、变量输入、输入框等</w:t>
        <w:br/>
        <w:t>时间控制=&gt;延迟时间、随机时间、定时操作</w:t>
        <w:br/>
        <w:t>流程控制=&gt;运行次数、判断循环、变量判断、跳到指定步骤、重新开始、结束运行、关闭软件等</w:t>
        <w:br/>
        <w:t>其它设置=&gt;隐藏窗口、调整窗口、电脑关机、播放音乐等</w:t>
        <w:br/>
        <w:t>外部设置=&gt;打开网址、运行文件、关闭窗口、关闭软件等</w:t>
        <w:br/>
        <w:t>变量设置=&gt;自定义变量、内置变量、读取txt文件、JSON 操作、JS 操作、读取excel文件等</w:t>
        <w:br/>
        <w:t>更多操作=&gt;A星寻路、降低cpu、激活窗口、禁止外部输入</w:t>
        <w:br/>
        <w:t>扩展功能=&gt;开启护盾、坐标工具、调试滚动、运行备注等</w:t>
        <w:br/>
        <w:t>窗口设置=&gt;添加窗口、搜索同类窗口、删除失效窗口、窗口排列、统一大小等</w:t>
        <w:br/>
        <w:t>绑定设置=&gt;设置前台、后台、仿真、高级识别模式、测试模式</w:t>
        <w:br/>
        <w:t>运行设置=&gt;全局偏移、执行任务数量、执行窗口数量、全局延迟、运行速度调节、鼠标轨迹</w:t>
        <w:br/>
        <w:t>程序设置=&gt;快捷键、托盘设置、坐标模式</w:t>
        <w:br/>
        <w:t>脚本管理=&gt;导入导出修改、分享脚本、备份脚本等</w:t>
        <w:br/>
        <w:t>调试设置=&gt;调试运行、单步调试、实时变量、运行中控、输出log、弹出信息框</w:t>
        <w:br/>
        <w:t>插件管理=&gt;自带ocr插件、umi-ocr、ppocr、验证码识别、仿真驱动等</w:t>
        <w:br/>
        <w:t>中控管理=&gt;中控略缩图操作、任务线程独立控制</w:t>
        <w:br/>
        <w:t>例子宝库=&gt;在线源码库,可以搜索下载例子参考</w:t>
        <w:br/>
        <w:t>生成脚本=&gt;将制作好的脚本生成后发给客户、自定义软件页面内容</w:t>
        <w:br/>
        <w:t/>
        <w:br/>
        <w:t>[关于]</w:t>
        <w:br/>
        <w:t>网站:https://xmjl.jiuxiaotian.com</w:t>
        <w:br/>
        <w:t>下载:https://wwm.lanzouo.com/b04l1cb3i</w:t>
        <w:br/>
        <w:t>教程:https://www.yuque.com/jiuxiaotiankeji/ybtxr0/yxxdih37vo418glo</w:t>
        <w:br/>
        <w:t/>
        <w:br/>
        <w:t>[更新历史]</w:t>
        <w:br/>
        <w:t>[2025.09.15]  版本号:3.4</w:t>
        <w:br/>
        <w:t>1. 优化插入步骤会乱顺序</w:t>
        <w:br/>
        <w:t>2. 优化计算变量</w:t>
        <w:br/>
        <w:t>3. 优化插件下载,安装</w:t>
        <w:br/>
        <w:t>4. 集合右键加入分组改成移动到分组</w:t>
        <w:br/>
        <w:t>5. 优化中控略缩图设置大小会崩溃</w:t>
        <w:br/>
        <w:t>6. 增加在线购卡</w:t>
        <w:br/>
        <w:t>7. 窗口设置按钮上下移动</w:t>
        <w:br/>
        <w:t>8. 窗口搜索默认按标题排序</w:t>
        <w:br/>
        <w:t>9. 自动更新窗口忽略大小</w:t>
        <w:br/>
        <w:t>10. 增加A星寻路参数</w:t>
        <w:br/>
        <w:t>11. 增加定时自动备份</w:t>
        <w:br/>
        <w:t>12. 优化已知bug</w:t>
        <w:br/>
        <w:t/>
        <w:br/>
        <w:t>[2025.08.31]  版本号:3.3</w:t>
        <w:br/>
        <w:t>1. 启动进度展示</w:t>
        <w:br/>
        <w:t>2. 优化ocr错误问题</w:t>
        <w:br/>
        <w:t>3. js支持最新ES6语法</w:t>
        <w:br/>
        <w:t>4. 点色支持手动输入</w:t>
        <w:br/>
        <w:t>5. 窗口支持上下移动</w:t>
        <w:br/>
        <w:t>6. 优化执行js中文乱码</w:t>
        <w:br/>
        <w:t>7. 优化已知BUG</w:t>
        <w:br/>
        <w:t/>
        <w:br/>
        <w:t>[2025.08.18]  版本号:3.2</w:t>
        <w:br/>
        <w:t>1. 数据库压缩</w:t>
        <w:br/>
        <w:t>2. 支持添加多个YOLO</w:t>
        <w:br/>
        <w:t>3. 修复鼠标随机范围错误问题</w:t>
        <w:br/>
        <w:t>4. 每步点击支持随机偏移-运行设置-全局偏移-输入随机数变量</w:t>
        <w:br/>
        <w:t>5. 执行常用函数返回结果</w:t>
        <w:br/>
        <w:t>6. 接入豆包api</w:t>
        <w:br/>
        <w:t>7. 变量增加鼠标特征</w:t>
        <w:br/>
        <w:t>8. 变量增加当前窗口句柄</w:t>
        <w:br/>
        <w:t>9. 定位步骤支持搜备注、增加搜索快捷键</w:t>
        <w:br/>
        <w:t>10. 鼠标操作支持滑动步骤</w:t>
        <w:br/>
        <w:t>11. 优化集合中使用启停任务</w:t>
        <w:br/>
        <w:t>12. 找字识别支持偏移</w:t>
        <w:br/>
        <w:t>13. 变量设置支持直接用变量计算</w:t>
        <w:br/>
        <w:t>14. 增加内置变量窗口数量</w:t>
        <w:br/>
        <w:t>15. 中控略缩窗口映射控制</w:t>
        <w:br/>
        <w:t>16. 步骤增加全选、反选</w:t>
        <w:br/>
        <w:t>17. 增加单步调试运行</w:t>
        <w:br/>
        <w:t>18. A星寻路返回坐标</w:t>
        <w:br/>
        <w:t>19. 调试允许切换任务集合</w:t>
        <w:br/>
        <w:t>20. 下载文件、在线更新数据文件</w:t>
        <w:br/>
        <w:t>21. 增加虚拟机后台绑定模式、模拟器2绑定模式</w:t>
        <w:br/>
        <w:t>22. 窗口增加开关</w:t>
        <w:br/>
        <w:t>23. 增加鼠标轨迹:运行设置-&gt;开启轨迹</w:t>
        <w:br/>
        <w:t>24. 增加窗口标题变量</w:t>
        <w:br/>
        <w:t>25. 集合增加分组</w:t>
        <w:br/>
        <w:t>26. 优化自动下载插件最后一个不成功</w:t>
        <w:br/>
        <w:t>27. 优化任务多导致窗口绑定失败</w:t>
        <w:br/>
        <w:t>28. 优化多图全部点击停止不下来</w:t>
        <w:br/>
        <w:t>29. 优化实时变量打开后变量设置打不开</w:t>
        <w:br/>
        <w:t>30. 增加实时变量查看变量组</w:t>
        <w:br/>
        <w:t>31. 增加宝库功能,搜索例子参考</w:t>
        <w:br/>
        <w:t/>
        <w:br/>
        <w:t>[2025.04.20]  版本号:3.1</w:t>
        <w:br/>
        <w:t>1.邮件支持ssl连接</w:t>
        <w:br/>
        <w:t>2.运行程序支持txt、excel、图片等文件</w:t>
        <w:br/>
        <w:t>3.写出文本支持写到excel</w:t>
        <w:br/>
        <w:t>4.变量操作增加分割变量</w:t>
        <w:br/>
        <w:t>5.修复yolo只识别第一个图</w:t>
        <w:br/>
        <w:t>6.窗口更新添加启动更新、运行更新</w:t>
        <w:br/>
        <w:t>7.yolo识别增加识别坐标、宽高变量</w:t>
        <w:br/>
        <w:t>8.修复结束运行失败、绑定窗口失败</w:t>
        <w:br/>
        <w:t>9.修复验证码识别很慢</w:t>
        <w:br/>
        <w:t>10.自定义护盾</w:t>
        <w:br/>
        <w:t>11.增加找到后执行集合</w:t>
        <w:br/>
        <w:t>12.按顺序执行窗口数乱</w:t>
        <w:br/>
        <w:t>13.开关aero</w:t>
        <w:br/>
        <w:t>14.修复降低cpu无效</w:t>
        <w:br/>
        <w:t>15.增加托盘运行图标运行状态</w:t>
        <w:br/>
        <w:t>16.发送邮件支持图片</w:t>
        <w:br/>
        <w:t>17.变量组默认每个线程独立，如需共用，变量名加“全局”</w:t>
        <w:br/>
        <w:t>18.每天定时任务不对问题</w:t>
        <w:br/>
        <w:t>19.截图到变量支持保存自定义路径</w:t>
        <w:br/>
        <w:t>20.写出txt、excel不存在先创建</w:t>
        <w:br/>
        <w:t>21.定点找色黑色不对问题</w:t>
        <w:br/>
        <w:t>22.支持变量判断复杂多条件</w:t>
        <w:br/>
        <w:t>23.修复已知BUG</w:t>
        <w:br/>
        <w:t/>
        <w:br/>
        <w:t>[2025.03.27]  版本号:3.0</w:t>
        <w:br/>
        <w:t>1.运行自动更新绑定窗口</w:t>
        <w:br/>
        <w:t>2.增加yolo支持5、8、10、11版本</w:t>
        <w:br/>
        <w:t>3.发送短信通知</w:t>
        <w:br/>
        <w:t>4.修改步骤快捷键失效问题</w:t>
        <w:br/>
        <w:t>5.找图延迟支持随机(变量)</w:t>
        <w:br/>
        <w:t>6.多图支持设置找到后全部点击</w:t>
        <w:br/>
        <w:t>7.多图找到多个图坐标保存到变量组</w:t>
        <w:br/>
        <w:t>8.多图连续添加自动添加名称</w:t>
        <w:br/>
        <w:t>9.输入框提示信息支持变量</w:t>
        <w:br/>
        <w:t>10.拖进去的图片步骤复制不显示图片</w:t>
        <w:br/>
        <w:t>11.窗口指定任务后，任务按顺序执行顺序错乱</w:t>
        <w:br/>
        <w:t>12.反选窗口指定任务</w:t>
        <w:br/>
        <w:t>13.循环操作增加默认计次变量</w:t>
        <w:br/>
        <w:t>14.增加变量任务总运行次数</w:t>
        <w:br/>
        <w:t>15.变量操作增加取变量组个数</w:t>
        <w:br/>
        <w:t>16.变量设置增加$变量组个数()$</w:t>
        <w:br/>
        <w:t>17.运行程序支持快捷方式</w:t>
        <w:br/>
        <w:t>18.修复信息框弹窗无法结束运行</w:t>
        <w:br/>
        <w:t>19.增加读取txt文件</w:t>
        <w:br/>
        <w:t>20.增加修改步骤号</w:t>
        <w:br/>
        <w:t>21.增加变量时间转秒</w:t>
        <w:br/>
        <w:t>22.增加窗口宽高变量</w:t>
        <w:br/>
        <w:t>23.启停运行某个窗口，启动/停止/暂停/继续/指定任务的指定窗口</w:t>
        <w:br/>
        <w:t>24.截图保存到变量</w:t>
        <w:br/>
        <w:t>25.忽略本次更新设置</w:t>
        <w:br/>
        <w:t>26.录制键鼠增加移动、延迟支持计算变量,支持输出日志</w:t>
        <w:br/>
        <w:t>27.优化定时任务</w:t>
        <w:br/>
        <w:t>28.变量设置复制</w:t>
        <w:br/>
        <w:t>29.增加大漠字库,支持识别输入,识别找字</w:t>
        <w:br/>
        <w:t>30.增加发送邮件,邮箱配置</w:t>
        <w:br/>
        <w:t>31.优化已知Bug</w:t>
        <w:br/>
        <w:t/>
        <w:br/>
        <w:t>[2025.01.11]  版本号:2.8</w:t>
        <w:br/>
        <w:t>1.增加开启护盾</w:t>
        <w:br/>
        <w:t>2.增加集合调试、从步骤中间调试</w:t>
        <w:br/>
        <w:t>3.增加快捷键呼出软件</w:t>
        <w:br/>
        <w:t>4.增加定位步骤号</w:t>
        <w:br/>
        <w:t>5.找图支持截取动图</w:t>
        <w:br/>
        <w:t>6.步骤、任务、集合支持跨脚本复制</w:t>
        <w:br/>
        <w:t>7.任务之间可以相互停止，继续运行</w:t>
        <w:br/>
        <w:t>8.图色识别、ocr识别可以自定义结果变量名</w:t>
        <w:br/>
        <w:t>9.图色范围变量支持运算</w:t>
        <w:br/>
        <w:t>10.文本写出选择不覆盖</w:t>
        <w:br/>
        <w:t>11.增加鼠标中键点击</w:t>
        <w:br/>
        <w:t>12.添加变量直接用运算</w:t>
        <w:br/>
        <w:t>13.支持输入变量:变量循环次数，运行集合次数，鼠标滚动次数、跳到步骤、鼠标点击随机范围xy</w:t>
        <w:br/>
        <w:t>14.鼠标坐标变量、运行时间变量</w:t>
        <w:br/>
        <w:t>15.任务下标变量，窗口下标变量，每个线程取唯一下标</w:t>
        <w:br/>
        <w:t>16.复制任务步骤号不变</w:t>
        <w:br/>
        <w:t>17.步骤增加开关</w:t>
        <w:br/>
        <w:t>18.识别找字分单行跟多行</w:t>
        <w:br/>
        <w:t>19.复制步骤跳到步骤跟着改变</w:t>
        <w:br/>
        <w:t>20.定时任务增加间隔时间运行</w:t>
        <w:br/>
        <w:t>21.变量操作支持替换字符串、只取数字</w:t>
        <w:br/>
        <w:t>22.禁止外部输入、假激活</w:t>
        <w:br/>
        <w:t>23.步骤可以排序窗口</w:t>
        <w:br/>
        <w:t>24.往后调试只从当前任务往后</w:t>
        <w:br/>
        <w:t>25.运行输出备注为日志</w:t>
        <w:br/>
        <w:t>26.多点找色支持定点查找</w:t>
        <w:br/>
        <w:t>27.快捷键支持单个按键</w:t>
        <w:br/>
        <w:t>28.识别找字、变量判断、条件循环，支持输入|(或)、&amp;(与)判断</w:t>
        <w:br/>
        <w:t xml:space="preserve">29.添加api功能 </w:t>
        <w:br/>
        <w:t>30.增加定点取颜色</w:t>
        <w:br/>
        <w:t>优化：快捷键失效、修复录制坐标偏移问题、调试后步骤不能多选、播放音乐无效、长时间挂机闪退问题、多个窗口随机数一样、修复识别找字报错问题、随机数负数会空、复制多图片失效、多窗口循环步骤异常、范围截取不对</w:t>
        <w:br/>
        <w:t/>
        <w:br/>
        <w:t>[2024.9.21]  版本号:2.7</w:t>
        <w:br/>
        <w:t>1.解决漏按键,识图有几率找不到问题</w:t>
        <w:br/>
        <w:t>2.新增umi-ocr插件</w:t>
        <w:br/>
        <w:t>3.更新图色插件最新版</w:t>
        <w:br/>
        <w:t>4.识别范围支持输入变量</w:t>
        <w:br/>
        <w:t>5.任务按顺序执行</w:t>
        <w:br/>
        <w:t>6.去掉运行勾选调试模式</w:t>
        <w:br/>
        <w:t>7.新增输出log,弹出信息框,输入框</w:t>
        <w:br/>
        <w:t>8.解决txt变量不存在，卡住</w:t>
        <w:br/>
        <w:t>9.窗口大小调整失效问题</w:t>
        <w:br/>
        <w:t>10.变量操作增加乘除运算</w:t>
        <w:br/>
        <w:t>11.打开网址支持变量</w:t>
        <w:br/>
        <w:t>12.修改缩放取点位置不对</w:t>
        <w:br/>
        <w:t>13.步骤支持快捷键复制暂停</w:t>
        <w:br/>
        <w:t>14.自定义绑定模式</w:t>
        <w:br/>
        <w:t>15.新增文本写出到文件</w:t>
        <w:br/>
        <w:t>16.优化自动更新窗口</w:t>
        <w:br/>
        <w:t>17.增加变量组</w:t>
        <w:br/>
        <w:t>18.增加降低cpu步骤</w:t>
        <w:br/>
        <w:t/>
        <w:br/>
        <w:t>[2024.9.3]  版本号:2.6</w:t>
        <w:br/>
        <w:t>1.字符串变量支持更多操作</w:t>
        <w:br/>
        <w:t>2.集合移动排序</w:t>
        <w:br/>
        <w:t>3.步骤无法多选</w:t>
        <w:br/>
        <w:t>4.集合名称下拉</w:t>
        <w:br/>
        <w:t>5.ocr识别范围大导致报错</w:t>
        <w:br/>
        <w:t>6.优化生成版本</w:t>
        <w:br/>
        <w:t>7.数组变量不能用动态变量成员</w:t>
        <w:br/>
        <w:t>8.优化群里提及的BUG</w:t>
        <w:br/>
        <w:t>9.完善更多细节功能</w:t>
        <w:br/>
        <w:t/>
        <w:br/>
        <w:t>[2024.8.6]  版本号:2.5</w:t>
        <w:br/>
        <w:t>1.步骤可以多选自由复制粘贴</w:t>
        <w:br/>
        <w:t>2.图色判断添加多个找到、找不到后的操作</w:t>
        <w:br/>
        <w:t>3.增加进程守护(程序挂机崩溃自动重启运行还原软件位置)</w:t>
        <w:br/>
        <w:t>4.增加鼠标移动支持填写变量</w:t>
        <w:br/>
        <w:t>5.变量增加读取excel文件</w:t>
        <w:br/>
        <w:t>6.增加百宝箱-&gt;取点坐标、测坐标间距偏移</w:t>
        <w:br/>
        <w:t>7.增加调试滚动步骤</w:t>
        <w:br/>
        <w:t>8.增加图片截图记录文件夹</w:t>
        <w:br/>
        <w:t>9.绑定测试鼠标测试添加取点</w:t>
        <w:br/>
        <w:t>10.绑定测试图色放大</w:t>
        <w:br/>
        <w:t>10.添加窗口提示边框</w:t>
        <w:br/>
        <w:t>11.优化编辑图片</w:t>
        <w:br/>
        <w:t>12.优化打开有概率报错问题</w:t>
        <w:br/>
        <w:t/>
        <w:br/>
        <w:t>[2024.7.26]  版本号:2.4.6</w:t>
        <w:br/>
        <w:t>1.设置剪切板内容和调用剪切板</w:t>
        <w:br/>
        <w:t>2.ocr识别文字大于小于反了</w:t>
        <w:br/>
        <w:t>3.变量可进行加减运算、计数器</w:t>
        <w:br/>
        <w:t>4.集合运行0次不运行</w:t>
        <w:br/>
        <w:t>5.伪装dll</w:t>
        <w:br/>
        <w:t>6.导入导出换行</w:t>
        <w:br/>
        <w:t>7.任务对应指定窗口</w:t>
        <w:br/>
        <w:t>8.窗口备注</w:t>
        <w:br/>
        <w:t>9.图色识别结果xy默认赋值到内置变量</w:t>
        <w:br/>
        <w:t>10.优化停止运行失败问题</w:t>
        <w:br/>
        <w:t>11.优化高级图色</w:t>
        <w:br/>
        <w:t>12.生成版本脚本软件配套，不能用正常购买的卡密</w:t>
        <w:br/>
        <w:t>13.窗口设置指定测试窗口</w:t>
        <w:br/>
        <w:t>14.支持批量移动步骤</w:t>
        <w:br/>
        <w:t>15.窗口设置添加窗口置顶、闪动</w:t>
        <w:br/>
        <w:t>16.增加动态变量实时查看</w:t>
        <w:br/>
        <w:t>17.去除保存成功提示</w:t>
        <w:br/>
        <w:t/>
        <w:br/>
        <w:t>[2024.6.30]  版本号:2.4</w:t>
        <w:br/>
        <w:t>1.生成脚本增加卡密版本</w:t>
        <w:br/>
        <w:t>2.重复运行软件进入卡密版本</w:t>
        <w:br/>
        <w:t>3.优化生成脚本页面</w:t>
        <w:br/>
        <w:t>4.优化运行速度</w:t>
        <w:br/>
        <w:t>5.增加调整窗口大小</w:t>
        <w:br/>
        <w:t>6.新增步骤默认排序在选中步骤后面</w:t>
        <w:br/>
        <w:t>7.修复全屏模式录制坐标错误问题</w:t>
        <w:br/>
        <w:t>8.修复绑定窗口报错问题</w:t>
        <w:br/>
        <w:t>9.生成后的脚本,可勾选任务指定执行</w:t>
        <w:br/>
        <w:t>10.脚本导出导入备份分享</w:t>
        <w:br/>
        <w:t>11.所有填写绝对路径的目录可填相对路径(取软件根目录下)</w:t>
        <w:br/>
        <w:t>12.增加步骤复制插入到其他任务</w:t>
        <w:br/>
        <w:t/>
        <w:br/>
        <w:t>[2024.6.24]  版本号:2.3</w:t>
        <w:br/>
        <w:t>1.添加步骤暂停运行</w:t>
        <w:br/>
        <w:t>2.修复多图查找bug</w:t>
        <w:br/>
        <w:t>3.增加点色找到点击跳步骤</w:t>
        <w:br/>
        <w:t>4.增加找字找到点击跳步骤</w:t>
        <w:br/>
        <w:t>5.文本输入增加输入测试</w:t>
        <w:br/>
        <w:t>6.单图、多图查找增加找图测试</w:t>
        <w:br/>
        <w:t>7.点色识别、查找增加找图测试</w:t>
        <w:br/>
        <w:t>8.增加ocr识字,找字,验证码测试</w:t>
        <w:br/>
        <w:t>9.优化更新窗口、搜索同类窗口</w:t>
        <w:br/>
        <w:t>10.优化高级找色(万能查找动态图色)</w:t>
        <w:br/>
        <w:t>11.增加取坐标、范围模式(窗口或全屏)</w:t>
        <w:br/>
        <w:t>12.增加启动选择运行或调试</w:t>
        <w:br/>
        <w:t>13.增加添加变量功能</w:t>
        <w:br/>
        <w:t>14.修复闪退问题</w:t>
        <w:br/>
        <w:t/>
        <w:br/>
        <w:t>[2024.6.20]  版本号:2.2</w:t>
        <w:br/>
        <w:t>1.增加验证码识别</w:t>
        <w:br/>
        <w:t>2.大屏小屏页面</w:t>
        <w:br/>
        <w:t>3.窗口移动</w:t>
        <w:br/>
        <w:t>3.增加键盘按键、鼠标点击间隔</w:t>
        <w:br/>
        <w:t>4.优化bug</w:t>
        <w:br/>
        <w:t/>
        <w:br/>
        <w:t>[2024.6.13]  版本号:2.1</w:t>
        <w:br/>
        <w:t>1.优化运行速度</w:t>
        <w:br/>
        <w:t/>
        <w:br/>
        <w:t>[2024.6.12]  版本号:2.0</w:t>
        <w:br/>
        <w:t>1.图片识别支持选择本机图片</w:t>
        <w:br/>
        <w:t>2.步骤增加备注</w:t>
        <w:br/>
        <w:t>3.支持定点图色,多点找色,高级找色</w:t>
        <w:br/>
        <w:t>4.支持查找多图</w:t>
        <w:br/>
        <w:t>5.增加fps游戏绑定模式、手机投屏模式</w:t>
        <w:br/>
        <w:t>6.增加ocr文字识别到变量、ocr找字</w:t>
        <w:br/>
        <w:t>7.图片识别支持编辑图片,制作透明图片</w:t>
        <w:br/>
        <w:t>8.增加变量判断控制</w:t>
        <w:br/>
        <w:t>9.仿真驱动单独选择安装</w:t>
        <w:br/>
        <w:t>10.ocr单独选择安装</w:t>
        <w:br/>
        <w:t>11.增加窗口隐藏</w:t>
        <w:br/>
        <w:t>12.增加批量复制步骤</w:t>
        <w:br/>
        <w:t>13.增加步骤集合,任务与集合互转,选中步骤插入到集合</w:t>
        <w:br/>
        <w:t>14.延迟增加时间单位</w:t>
        <w:br/>
        <w:t>15.优化其他bug</w:t>
        <w:br/>
        <w:t/>
        <w:br/>
        <w:t>[2024.5.5]  版本号:1.9.3</w:t>
        <w:br/>
        <w:t>1.增加运行暂停/继续运行</w:t>
        <w:br/>
        <w:t>2.运行加速/减速调节</w:t>
        <w:br/>
        <w:t>3.增加密码输入</w:t>
        <w:br/>
        <w:t>4.增加仿真键鼠绑定模式</w:t>
        <w:br/>
        <w:t>5.增加两种文本输入方式</w:t>
        <w:br/>
        <w:t>6.增加手动更新窗口设置</w:t>
        <w:br/>
        <w:t>7.优化生成脚本</w:t>
        <w:br/>
        <w:t>8.优化键鼠录制=&gt;组合键问题</w:t>
        <w:br/>
        <w:t/>
        <w:br/>
        <w:t>[2024.4.8]  版本号:1.9.2</w:t>
        <w:br/>
        <w:t>1.可以配置生成的脚本信息</w:t>
        <w:br/>
        <w:t>2.增加自动搜索窗口句柄</w:t>
        <w:br/>
        <w:t>3.增加绑定模式测试</w:t>
        <w:br/>
        <w:t>4.优化步骤列表刷新速度</w:t>
        <w:br/>
        <w:t>5.优化键盘按键无法添加问题</w:t>
        <w:br/>
        <w:t>6.优化其它操作体验</w:t>
        <w:br/>
        <w:t/>
        <w:br/>
        <w:t>[2024.4.3]  版本号:1.9.1</w:t>
        <w:br/>
        <w:t>1.优化点色识别</w:t>
        <w:br/>
        <w:t>2.增加打开外部网址</w:t>
        <w:br/>
        <w:t>3.增加全局鼠标偏移</w:t>
        <w:br/>
        <w:t>4.增加默认所有窗口同时异步运行</w:t>
        <w:br/>
        <w:t>5.优化运行效率</w:t>
        <w:br/>
        <w:t/>
        <w:br/>
        <w:t>[2024.3.28]  版本号:1.9</w:t>
        <w:br/>
        <w:t>1.优化多窗口运行任务不执行</w:t>
        <w:br/>
        <w:t/>
        <w:br/>
        <w:t>[2024.3.20]  版本号:1.8</w:t>
        <w:br/>
        <w:t>1.增加复制任务功能</w:t>
        <w:br/>
        <w:t>2.增加常量功能</w:t>
        <w:br/>
        <w:t>3.增加读入文件文本</w:t>
        <w:br/>
        <w:t>4.解决屏幕缩放问题</w:t>
        <w:br/>
        <w:t>5.一键生成运行脚本</w:t>
        <w:br/>
        <w:t>6.运行次数设置</w:t>
        <w:br/>
        <w:t>7.优化特殊按键失败问题</w:t>
        <w:br/>
        <w:t>8.优化步骤跳转问题</w:t>
        <w:br/>
        <w:t>9.优化点色取色问题</w:t>
        <w:br/>
        <w:t>10.优化其他</w:t>
        <w:br/>
        <w:t/>
        <w:br/>
        <w:t>[2024.1.31]  版本号:1.7</w:t>
        <w:br/>
        <w:t>1.优化范围找图错误问题</w:t>
        <w:br/>
        <w:t>2.绑定设置-&gt;高级模式-&gt;增加介绍</w:t>
        <w:br/>
        <w:t>3.支持关闭后最小化到托盘图标</w:t>
        <w:br/>
        <w:t>4.优化快捷键提示</w:t>
        <w:br/>
        <w:t>5.增加点色识别</w:t>
        <w:br/>
        <w:t>6.增加修改脚本名、任务名、任务排序</w:t>
        <w:br/>
        <w:t>7.优化步骤上下排序问题</w:t>
        <w:br/>
        <w:t>8.增加步骤列表说明提示</w:t>
        <w:br/>
        <w:t>9.增加调整设计窗口扩大、缩小</w:t>
        <w:br/>
        <w:t/>
        <w:br/>
        <w:t>[2024.1.28]  版本号:1.6</w:t>
        <w:br/>
        <w:t>1.修复运行报错问题</w:t>
        <w:br/>
        <w:t>2.询问快捷键方式创建</w:t>
        <w:br/>
        <w:t>3.复制步骤、双击修改步骤、清空日志</w:t>
        <w:br/>
        <w:t>4.鼠标点击次数增加延迟</w:t>
        <w:br/>
        <w:t>5.任务可以启用、禁止</w:t>
        <w:br/>
        <w:t>6.外部操作：运行文件、关闭窗口、关闭软件</w:t>
        <w:br/>
        <w:t>7.自定义热键</w:t>
        <w:br/>
        <w:t>8.找到图片随机偏移点击</w:t>
        <w:br/>
        <w:t>9.鼠标随机坐标范围点击</w:t>
        <w:br/>
        <w:t>10.定时增加每日,每小时,每分钟执行</w:t>
        <w:br/>
        <w:t/>
        <w:br/>
        <w:t>[2024.1.25]  版本号:1.5</w:t>
        <w:br/>
        <w:t>1.运行设置:增加全局延迟</w:t>
        <w:br/>
        <w:t>2.窗口设置:增加搜索同类窗口,删除失效窗口,窗口排序,统一大小</w:t>
        <w:br/>
        <w:t>3.修改启动,截图等热键</w:t>
        <w:br/>
        <w:t>4.优化定时任务</w:t>
        <w:br/>
        <w:t/>
        <w:br/>
        <w:t>[2024.1.24]  版本号:1.4</w:t>
        <w:br/>
        <w:t>1.增加流程控制:停止任务、结束运行、关闭软件</w:t>
        <w:br/>
        <w:t>2.增加其它设置:电脑关机、播放音乐</w:t>
        <w:br/>
        <w:t>3.增加鼠标移动相对</w:t>
        <w:br/>
        <w:t>4.增加同时执行窗口数量设置</w:t>
        <w:br/>
        <w:t>5.增加定时任务</w:t>
        <w:br/>
        <w:t/>
        <w:br/>
        <w:t>[2024.1.18]  版本号:1.3</w:t>
        <w:br/>
        <w:t>1.增加修改步骤</w:t>
        <w:br/>
        <w:t>2.增加浏览器,小程序,模拟器绑定模式</w:t>
        <w:br/>
        <w:t>3.找图支持局部找图,设置查找方向</w:t>
        <w:br/>
        <w:t>4.流程控制增加重新开始</w:t>
        <w:br/>
        <w:t>5.优化快捷键按键</w:t>
        <w:br/>
        <w:t>6.增加步骤编号,跳转步骤可设置指定编号</w:t>
        <w:br/>
        <w:t>7.增加视频教程</w:t>
        <w:br/>
        <w:t/>
        <w:br/>
        <w:t>[2024.1.11]  版本号:1.2</w:t>
        <w:br/>
        <w:t>1.步骤位置移动</w:t>
        <w:br/>
        <w:t>2.脚本录制</w:t>
        <w:br/>
        <w:t>3.启动停止快捷键</w:t>
        <w:br/>
        <w:t>4.找图可以跳到指定步骤</w:t>
        <w:br/>
        <w:t>5.流程控制,跳到指定步骤</w:t>
        <w:br/>
      </w:r>
    </w:p>
    <w:bookmarkEnd w:id="151"/>
    <w:bookmarkStart w:name="ta4FO" w:id="152"/>
    <w:p>
      <w:pPr>
        <w:spacing w:line="360" w:lineRule="auto" w:beforeLines="100" w:after="50"/>
        <w:ind w:left="0"/>
      </w:pPr>
      <w:r>
        <w:rPr>
          <w:rFonts w:eastAsia="宋体" w:ascii="宋体"/>
        </w:rPr>
        <w:pict>
          <v:rect style="width:0;height:1.5pt" id="_x0000_i1025" o:hr="t" o:hrstd="t" o:hralign="center" stroked="f" fillcolor="#a0a0a0"/>
        </w:pict>
      </w:r>
    </w:p>
    <w:bookmarkEnd w:id="152"/>
    <w:bookmarkStart w:name="iVVuR" w:id="153"/>
    <w:p>
      <w:pPr>
        <w:pStyle w:val="Heading1"/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</w:rPr>
        <w:t>7.版本下载、对比(</w:t>
      </w:r>
      <w:hyperlink r:id="rId73">
        <w:r>
          <w:rPr>
            <w:rFonts w:ascii="宋体" w:hAnsi="Times New Roman" w:eastAsia="宋体"/>
            <w:color w:val="0000ff"/>
            <w:u w:val="single"/>
          </w:rPr>
          <w:t/>
        </w:r>
        <w:r>
          <w:rPr>
            <w:rFonts w:ascii="宋体" w:hAnsi="Times New Roman" w:eastAsia="宋体"/>
            <w:color w:val="0000ff"/>
          </w:rPr>
          <w:t>点击进入备用下载</w:t>
        </w:r>
      </w:hyperlink>
      <w:r>
        <w:rPr>
          <w:rFonts w:ascii="宋体" w:hAnsi="Times New Roman" w:eastAsia="宋体"/>
        </w:rPr>
        <w:t>)</w:t>
      </w:r>
    </w:p>
    <w:bookmarkEnd w:id="153"/>
    <w:bookmarkStart w:name="u32e83c13" w:id="154"/>
    <w:p>
      <w:pPr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  <w:b/>
          <w:i w:val="false"/>
          <w:color w:val="000000"/>
          <w:sz w:val="28"/>
        </w:rPr>
        <w:t>我的版本</w:t>
      </w:r>
      <w:r>
        <w:rPr>
          <w:rFonts w:ascii="宋体" w:hAnsi="Times New Roman" w:eastAsia="宋体"/>
          <w:b w:val="false"/>
          <w:i w:val="false"/>
          <w:color w:val="000000"/>
          <w:sz w:val="28"/>
        </w:rPr>
        <w:t>：软件标题有提示当前是什么版本，无提示则为体验版</w:t>
      </w:r>
    </w:p>
    <w:bookmarkEnd w:id="154"/>
    <w:bookmarkStart w:name="ue067d7e8" w:id="155"/>
    <w:p>
      <w:pPr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  <w:b/>
          <w:i w:val="false"/>
          <w:color w:val="000000"/>
          <w:sz w:val="28"/>
        </w:rPr>
        <w:t>适合版本</w:t>
      </w:r>
      <w:r>
        <w:rPr>
          <w:rFonts w:ascii="宋体" w:hAnsi="Times New Roman" w:eastAsia="宋体"/>
          <w:b w:val="false"/>
          <w:i w:val="false"/>
          <w:color w:val="000000"/>
          <w:sz w:val="28"/>
        </w:rPr>
        <w:t>：一台电脑用体验版，多台电脑用卡密版，无网络用离线版</w:t>
      </w:r>
    </w:p>
    <w:bookmarkEnd w:id="155"/>
    <w:bookmarkStart w:name="bDHRP" w:id="156"/>
    <w:tbl>
      <w:tblPr>
        <w:tblW w:w="0" w:type="auto"/>
        <w:tblCellSpacing w:w="0" w:type="auto"/>
        <w:tblInd w:w="115" w:type="dxa"/>
        <w:tblBorders>
          <w:top w:val="single" w:color="cccccc" w:sz="8"/>
          <w:left w:val="single" w:color="cccccc" w:sz="8"/>
          <w:bottom w:val="single" w:color="cccccc" w:sz="8"/>
          <w:right w:val="single" w:color="cccccc" w:sz="8"/>
          <w:insideH w:val="none"/>
          <w:insideV w:val="none"/>
        </w:tblBorders>
      </w:tblPr>
      <w:tblGrid>
        <w:gridCol w:w="3965"/>
        <w:gridCol w:w="2575"/>
        <w:gridCol w:w="3478"/>
        <w:gridCol w:w="3616"/>
      </w:tblGrid>
      <w:tr>
        <w:trPr>
          <w:trHeight w:val="690" w:hRule="atLeast"/>
        </w:trPr>
        <w:tc>
          <w:tcPr>
            <w:tcW w:w="3965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shd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70c265db" w:id="157"/>
          <w:p>
            <w:pPr>
              <w:spacing w:after="50" w:line="360" w:lineRule="auto" w:beforeLines="100"/>
              <w:ind w:left="0"/>
              <w:jc w:val="left"/>
            </w:pPr>
            <w:r>
              <w:rPr>
                <w:rFonts w:ascii="宋体" w:hAnsi="Times New Roman" w:eastAsia="宋体"/>
                <w:b w:val="false"/>
                <w:i w:val="false"/>
                <w:color w:val="262626"/>
                <w:sz w:val="28"/>
              </w:rPr>
              <w:t>🆔</w:t>
            </w:r>
            <w:r>
              <w:rPr>
                <w:rFonts w:ascii="宋体" w:hAnsi="Times New Roman" w:eastAsia="宋体"/>
                <w:b/>
                <w:i w:val="false"/>
                <w:color w:val="101e60"/>
                <w:sz w:val="28"/>
              </w:rPr>
              <w:t xml:space="preserve"> 版本下载</w:t>
            </w:r>
          </w:p>
          <w:bookmarkEnd w:id="157"/>
        </w:tc>
        <w:tc>
          <w:tcPr>
            <w:tcW w:w="2575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shd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e316a082" w:id="158"/>
          <w:p>
            <w:pPr>
              <w:spacing w:after="50" w:line="360" w:lineRule="auto" w:beforeLines="100"/>
              <w:ind w:left="0"/>
              <w:jc w:val="center"/>
            </w:pPr>
            <w:hyperlink r:id="rId74"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2"/>
                  <w:u w:val="single"/>
                </w:rPr>
                <w:t/>
              </w:r>
              <w:r>
                <w:rPr>
                  <w:rFonts w:ascii="宋体" w:hAnsi="Times New Roman" w:eastAsia="宋体"/>
                  <w:b/>
                  <w:i w:val="false"/>
                  <w:color w:val="0000ff"/>
                  <w:sz w:val="28"/>
                  <w:u w:val="single"/>
                </w:rPr>
                <w:t>体验版</w:t>
              </w:r>
            </w:hyperlink>
            <w:r>
              <w:rPr>
                <w:rFonts w:ascii="宋体" w:hAnsi="Times New Roman" w:eastAsia="宋体"/>
                <w:b w:val="false"/>
                <w:i w:val="false"/>
                <w:color w:val="262626"/>
                <w:sz w:val="22"/>
              </w:rPr>
              <w:t>👈</w:t>
            </w:r>
          </w:p>
          <w:bookmarkEnd w:id="158"/>
        </w:tc>
        <w:tc>
          <w:tcPr>
            <w:tcW w:w="3478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shd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5b16e15c" w:id="159"/>
          <w:p>
            <w:pPr>
              <w:spacing w:after="50" w:line="360" w:lineRule="auto" w:beforeLines="100"/>
              <w:ind w:left="0"/>
              <w:jc w:val="center"/>
            </w:pPr>
            <w:hyperlink r:id="rId75"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2"/>
                  <w:u w:val="single"/>
                </w:rPr>
                <w:t/>
              </w:r>
              <w:r>
                <w:rPr>
                  <w:rFonts w:ascii="宋体" w:hAnsi="Times New Roman" w:eastAsia="宋体"/>
                  <w:b/>
                  <w:i w:val="false"/>
                  <w:color w:val="0000ff"/>
                  <w:sz w:val="28"/>
                  <w:u w:val="single"/>
                </w:rPr>
                <w:t>卡密版</w:t>
              </w:r>
            </w:hyperlink>
            <w:r>
              <w:rPr>
                <w:rFonts w:ascii="宋体" w:hAnsi="Times New Roman" w:eastAsia="宋体"/>
                <w:b w:val="false"/>
                <w:i w:val="false"/>
                <w:color w:val="262626"/>
                <w:sz w:val="22"/>
              </w:rPr>
              <w:t>👈</w:t>
            </w:r>
          </w:p>
          <w:bookmarkEnd w:id="159"/>
        </w:tc>
        <w:tc>
          <w:tcPr>
            <w:tcW w:w="3616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shd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bfd4ead9" w:id="160"/>
          <w:p>
            <w:pPr>
              <w:spacing w:after="50" w:line="360" w:lineRule="auto" w:beforeLines="100"/>
              <w:ind w:left="0"/>
              <w:jc w:val="center"/>
            </w:pPr>
            <w:hyperlink r:id="rId76"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2"/>
                  <w:u w:val="single"/>
                </w:rPr>
                <w:t/>
              </w:r>
              <w:r>
                <w:rPr>
                  <w:rFonts w:ascii="宋体" w:hAnsi="Times New Roman" w:eastAsia="宋体"/>
                  <w:b/>
                  <w:i w:val="false"/>
                  <w:color w:val="0000ff"/>
                  <w:sz w:val="28"/>
                  <w:u w:val="single"/>
                </w:rPr>
                <w:t>离线版</w:t>
              </w:r>
            </w:hyperlink>
            <w:r>
              <w:rPr>
                <w:rFonts w:ascii="宋体" w:hAnsi="Times New Roman" w:eastAsia="宋体"/>
                <w:b w:val="false"/>
                <w:i w:val="false"/>
                <w:color w:val="262626"/>
                <w:sz w:val="22"/>
              </w:rPr>
              <w:t>👈</w:t>
            </w:r>
          </w:p>
          <w:bookmarkEnd w:id="160"/>
        </w:tc>
      </w:tr>
      <w:tr>
        <w:trPr>
          <w:trHeight w:val="570" w:hRule="atLeast"/>
        </w:trPr>
        <w:tc>
          <w:tcPr>
            <w:tcW w:w="3965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shd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c6034b89" w:id="161"/>
          <w:p>
            <w:pPr>
              <w:spacing w:after="50" w:line="360" w:lineRule="auto" w:beforeLines="100"/>
              <w:ind w:left="0"/>
              <w:jc w:val="left"/>
            </w:pPr>
            <w:r>
              <w:rPr>
                <w:rFonts w:ascii="宋体" w:hAnsi="Times New Roman" w:eastAsia="宋体"/>
                <w:b w:val="false"/>
                <w:i w:val="false"/>
                <w:color w:val="262626"/>
                <w:sz w:val="28"/>
              </w:rPr>
              <w:t>⏲️</w:t>
            </w:r>
            <w:r>
              <w:rPr>
                <w:rFonts w:ascii="宋体" w:hAnsi="Times New Roman" w:eastAsia="宋体"/>
                <w:b w:val="false"/>
                <w:i w:val="false"/>
                <w:color w:val="262626"/>
                <w:sz w:val="28"/>
              </w:rPr>
              <w:t xml:space="preserve"> </w:t>
            </w:r>
            <w:r>
              <w:rPr>
                <w:rFonts w:ascii="宋体" w:hAnsi="Times New Roman" w:eastAsia="宋体"/>
                <w:b/>
                <w:i w:val="false"/>
                <w:color w:val="101e60"/>
                <w:sz w:val="28"/>
              </w:rPr>
              <w:t>使用时间</w:t>
            </w:r>
          </w:p>
          <w:bookmarkEnd w:id="161"/>
        </w:tc>
        <w:tc>
          <w:tcPr>
            <w:tcW w:w="2575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64540ed4" w:id="162"/>
          <w:p>
            <w:pPr>
              <w:spacing w:after="50" w:line="360" w:lineRule="auto" w:beforeLines="100"/>
              <w:ind w:left="0"/>
              <w:jc w:val="center"/>
            </w:pPr>
            <w:r>
              <w:rPr>
                <w:rFonts w:ascii="宋体" w:hAnsi="Times New Roman" w:eastAsia="宋体"/>
                <w:b w:val="false"/>
                <w:i w:val="false"/>
                <w:color w:val="000000"/>
                <w:sz w:val="28"/>
              </w:rPr>
              <w:t>永久</w:t>
            </w:r>
          </w:p>
          <w:bookmarkEnd w:id="162"/>
        </w:tc>
        <w:tc>
          <w:tcPr>
            <w:tcW w:w="3478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395933ab" w:id="163"/>
          <w:p>
            <w:pPr>
              <w:spacing w:after="50" w:line="360" w:lineRule="auto" w:beforeLines="100"/>
              <w:ind w:left="0"/>
              <w:jc w:val="center"/>
            </w:pPr>
            <w:r>
              <w:rPr>
                <w:rFonts w:ascii="宋体" w:hAnsi="Times New Roman" w:eastAsia="宋体"/>
                <w:b w:val="false"/>
                <w:i w:val="false"/>
                <w:color w:val="000000"/>
                <w:sz w:val="28"/>
              </w:rPr>
              <w:t>卡密时间</w:t>
            </w:r>
          </w:p>
          <w:bookmarkEnd w:id="163"/>
        </w:tc>
        <w:tc>
          <w:tcPr>
            <w:tcW w:w="3616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3a8d31db" w:id="164"/>
          <w:p>
            <w:pPr>
              <w:spacing w:after="50" w:line="360" w:lineRule="auto" w:beforeLines="100"/>
              <w:ind w:left="0"/>
              <w:jc w:val="center"/>
            </w:pPr>
            <w:r>
              <w:rPr>
                <w:rFonts w:ascii="宋体" w:hAnsi="Times New Roman" w:eastAsia="宋体"/>
                <w:b w:val="false"/>
                <w:i w:val="false"/>
                <w:color w:val="000000"/>
                <w:sz w:val="28"/>
              </w:rPr>
              <w:t>永久</w:t>
            </w:r>
          </w:p>
          <w:bookmarkEnd w:id="164"/>
        </w:tc>
      </w:tr>
      <w:tr>
        <w:trPr>
          <w:trHeight w:val="555" w:hRule="atLeast"/>
        </w:trPr>
        <w:tc>
          <w:tcPr>
            <w:tcW w:w="3965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shd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068317df" w:id="165"/>
          <w:p>
            <w:pPr>
              <w:spacing w:after="50" w:line="360" w:lineRule="auto" w:beforeLines="100"/>
              <w:ind w:left="0"/>
              <w:jc w:val="left"/>
            </w:pPr>
            <w:r>
              <w:rPr>
                <w:rFonts w:ascii="宋体" w:hAnsi="Times New Roman" w:eastAsia="宋体"/>
                <w:b/>
                <w:i/>
                <w:color w:val="df2a3f"/>
                <w:sz w:val="28"/>
                <w:u w:val="single"/>
              </w:rPr>
              <w:t>*</w:t>
            </w:r>
            <w:r>
              <w:rPr>
                <w:rFonts w:ascii="宋体" w:hAnsi="Times New Roman" w:eastAsia="宋体"/>
                <w:b/>
                <w:i/>
                <w:color w:val="df2a3f"/>
                <w:sz w:val="28"/>
                <w:u w:val="single"/>
              </w:rPr>
              <w:t>⭐</w:t>
            </w:r>
            <w:r>
              <w:rPr>
                <w:rFonts w:ascii="宋体" w:hAnsi="Times New Roman" w:eastAsia="宋体"/>
                <w:b/>
                <w:i/>
                <w:color w:val="df2a3f"/>
                <w:sz w:val="28"/>
                <w:u w:val="single"/>
              </w:rPr>
              <w:t xml:space="preserve"> </w:t>
            </w:r>
            <w:r>
              <w:rPr>
                <w:rFonts w:ascii="宋体" w:hAnsi="Times New Roman" w:eastAsia="宋体"/>
                <w:b/>
                <w:i w:val="false"/>
                <w:color w:val="df2a3f"/>
                <w:sz w:val="28"/>
              </w:rPr>
              <w:t>每次登录有效时间</w:t>
            </w:r>
          </w:p>
          <w:bookmarkEnd w:id="165"/>
        </w:tc>
        <w:tc>
          <w:tcPr>
            <w:tcW w:w="2575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2959527a" w:id="166"/>
          <w:p>
            <w:pPr>
              <w:spacing w:after="50" w:line="360" w:lineRule="auto" w:beforeLines="100"/>
              <w:ind w:left="0"/>
              <w:jc w:val="center"/>
            </w:pPr>
            <w:r>
              <w:rPr>
                <w:rFonts w:ascii="宋体" w:hAnsi="Times New Roman" w:eastAsia="宋体"/>
                <w:b w:val="false"/>
                <w:i w:val="false"/>
                <w:color w:val="df2a3f"/>
                <w:sz w:val="28"/>
              </w:rPr>
              <w:t>7天/次</w:t>
            </w:r>
          </w:p>
          <w:bookmarkEnd w:id="166"/>
        </w:tc>
        <w:tc>
          <w:tcPr>
            <w:tcW w:w="3478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41c86c59" w:id="167"/>
          <w:p>
            <w:pPr>
              <w:spacing w:after="50" w:line="360" w:lineRule="auto" w:beforeLines="100"/>
              <w:ind w:left="0"/>
              <w:jc w:val="center"/>
            </w:pPr>
            <w:r>
              <w:rPr>
                <w:rFonts w:ascii="宋体" w:hAnsi="Times New Roman" w:eastAsia="宋体"/>
                <w:b w:val="false"/>
                <w:i w:val="false"/>
                <w:color w:val="df2a3f"/>
                <w:sz w:val="28"/>
              </w:rPr>
              <w:t>卡密时间</w:t>
            </w:r>
          </w:p>
          <w:bookmarkEnd w:id="167"/>
        </w:tc>
        <w:tc>
          <w:tcPr>
            <w:tcW w:w="3616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e57d7657" w:id="168"/>
          <w:p>
            <w:pPr>
              <w:spacing w:after="50" w:line="360" w:lineRule="auto" w:beforeLines="100"/>
              <w:ind w:left="0"/>
              <w:jc w:val="center"/>
            </w:pPr>
            <w:r>
              <w:rPr>
                <w:rFonts w:ascii="宋体" w:hAnsi="Times New Roman" w:eastAsia="宋体"/>
                <w:b w:val="false"/>
                <w:i w:val="false"/>
                <w:color w:val="df2a3f"/>
                <w:sz w:val="28"/>
              </w:rPr>
              <w:t>永久</w:t>
            </w:r>
          </w:p>
          <w:bookmarkEnd w:id="168"/>
        </w:tc>
      </w:tr>
      <w:tr>
        <w:trPr>
          <w:trHeight w:val="525" w:hRule="atLeast"/>
        </w:trPr>
        <w:tc>
          <w:tcPr>
            <w:tcW w:w="3965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shd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7588501f" w:id="169"/>
          <w:p>
            <w:pPr>
              <w:spacing w:after="50" w:line="360" w:lineRule="auto" w:beforeLines="100"/>
              <w:ind w:left="0"/>
              <w:jc w:val="left"/>
            </w:pPr>
            <w:r>
              <w:rPr>
                <w:rFonts w:ascii="宋体" w:hAnsi="Times New Roman" w:eastAsia="宋体"/>
                <w:b w:val="false"/>
                <w:i w:val="false"/>
                <w:color w:val="262626"/>
                <w:sz w:val="28"/>
              </w:rPr>
              <w:t>🔎</w:t>
            </w:r>
            <w:r>
              <w:rPr>
                <w:rFonts w:ascii="宋体" w:hAnsi="Times New Roman" w:eastAsia="宋体"/>
                <w:b w:val="false"/>
                <w:i w:val="false"/>
                <w:color w:val="262626"/>
                <w:sz w:val="28"/>
              </w:rPr>
              <w:t xml:space="preserve"> </w:t>
            </w:r>
            <w:r>
              <w:rPr>
                <w:rFonts w:ascii="宋体" w:hAnsi="Times New Roman" w:eastAsia="宋体"/>
                <w:b/>
                <w:i w:val="false"/>
                <w:color w:val="101e60"/>
                <w:sz w:val="28"/>
              </w:rPr>
              <w:t>功能</w:t>
            </w:r>
          </w:p>
          <w:bookmarkEnd w:id="169"/>
        </w:tc>
        <w:tc>
          <w:tcPr>
            <w:tcW w:w="2575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75b4389a" w:id="170"/>
          <w:p>
            <w:pPr>
              <w:spacing w:after="50" w:line="360" w:lineRule="auto" w:beforeLines="100"/>
              <w:ind w:left="0"/>
              <w:jc w:val="center"/>
            </w:pPr>
            <w:r>
              <w:rPr>
                <w:rFonts w:ascii="宋体" w:hAnsi="Times New Roman" w:eastAsia="宋体"/>
                <w:b w:val="false"/>
                <w:i w:val="false"/>
                <w:color w:val="000000"/>
                <w:sz w:val="28"/>
              </w:rPr>
              <w:t>全部</w:t>
            </w:r>
          </w:p>
          <w:bookmarkEnd w:id="170"/>
        </w:tc>
        <w:tc>
          <w:tcPr>
            <w:tcW w:w="3478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dc113b95" w:id="171"/>
          <w:p>
            <w:pPr>
              <w:spacing w:after="50" w:line="360" w:lineRule="auto" w:beforeLines="100"/>
              <w:ind w:left="0"/>
              <w:jc w:val="center"/>
            </w:pPr>
            <w:r>
              <w:rPr>
                <w:rFonts w:ascii="宋体" w:hAnsi="Times New Roman" w:eastAsia="宋体"/>
                <w:b w:val="false"/>
                <w:i w:val="false"/>
                <w:color w:val="000000"/>
                <w:sz w:val="28"/>
              </w:rPr>
              <w:t>全部</w:t>
            </w:r>
          </w:p>
          <w:bookmarkEnd w:id="171"/>
        </w:tc>
        <w:tc>
          <w:tcPr>
            <w:tcW w:w="3616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f7e8e657" w:id="172"/>
          <w:p>
            <w:pPr>
              <w:spacing w:after="50" w:line="360" w:lineRule="auto" w:beforeLines="100"/>
              <w:ind w:left="0"/>
              <w:jc w:val="center"/>
            </w:pPr>
            <w:r>
              <w:rPr>
                <w:rFonts w:ascii="宋体" w:hAnsi="Times New Roman" w:eastAsia="宋体"/>
                <w:b w:val="false"/>
                <w:i w:val="false"/>
                <w:color w:val="000000"/>
                <w:sz w:val="28"/>
              </w:rPr>
              <w:t>全部(除联网功能)</w:t>
            </w:r>
          </w:p>
          <w:bookmarkEnd w:id="172"/>
        </w:tc>
      </w:tr>
      <w:tr>
        <w:trPr>
          <w:trHeight w:val="570" w:hRule="atLeast"/>
        </w:trPr>
        <w:tc>
          <w:tcPr>
            <w:tcW w:w="3965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shd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79d2fdfc" w:id="173"/>
          <w:p>
            <w:pPr>
              <w:spacing w:after="50" w:line="360" w:lineRule="auto" w:beforeLines="100"/>
              <w:ind w:left="0"/>
              <w:jc w:val="left"/>
            </w:pPr>
            <w:r>
              <w:rPr>
                <w:rFonts w:ascii="宋体" w:hAnsi="Times New Roman" w:eastAsia="宋体"/>
                <w:b w:val="false"/>
                <w:i w:val="false"/>
                <w:color w:val="262626"/>
                <w:sz w:val="28"/>
              </w:rPr>
              <w:t>🔌</w:t>
            </w:r>
            <w:r>
              <w:rPr>
                <w:rFonts w:ascii="宋体" w:hAnsi="Times New Roman" w:eastAsia="宋体"/>
                <w:b w:val="false"/>
                <w:i w:val="false"/>
                <w:color w:val="262626"/>
                <w:sz w:val="28"/>
              </w:rPr>
              <w:t xml:space="preserve"> </w:t>
            </w:r>
            <w:r>
              <w:rPr>
                <w:rFonts w:ascii="宋体" w:hAnsi="Times New Roman" w:eastAsia="宋体"/>
                <w:b/>
                <w:i w:val="false"/>
                <w:color w:val="101e60"/>
                <w:sz w:val="28"/>
              </w:rPr>
              <w:t>插件</w:t>
            </w:r>
          </w:p>
          <w:bookmarkEnd w:id="173"/>
        </w:tc>
        <w:tc>
          <w:tcPr>
            <w:tcW w:w="2575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2c2030f6" w:id="174"/>
          <w:p>
            <w:pPr>
              <w:spacing w:after="50" w:line="360" w:lineRule="auto" w:beforeLines="100"/>
              <w:ind w:left="0"/>
              <w:jc w:val="center"/>
            </w:pPr>
            <w:r>
              <w:rPr>
                <w:rFonts w:ascii="宋体" w:hAnsi="Times New Roman" w:eastAsia="宋体"/>
                <w:b w:val="false"/>
                <w:i w:val="false"/>
                <w:color w:val="000000"/>
                <w:sz w:val="28"/>
              </w:rPr>
              <w:t>全</w:t>
            </w:r>
            <w:r>
              <w:rPr>
                <w:rFonts w:ascii="宋体" w:hAnsi="Times New Roman" w:eastAsia="宋体"/>
                <w:b w:val="false"/>
                <w:i w:val="false"/>
                <w:color w:val="000000"/>
                <w:sz w:val="28"/>
              </w:rPr>
              <w:t>部</w:t>
            </w:r>
          </w:p>
          <w:bookmarkEnd w:id="174"/>
        </w:tc>
        <w:tc>
          <w:tcPr>
            <w:tcW w:w="3478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ddf6c40d" w:id="175"/>
          <w:p>
            <w:pPr>
              <w:spacing w:after="50" w:line="360" w:lineRule="auto" w:beforeLines="100"/>
              <w:ind w:left="0"/>
              <w:jc w:val="center"/>
            </w:pPr>
            <w:r>
              <w:rPr>
                <w:rFonts w:ascii="宋体" w:hAnsi="Times New Roman" w:eastAsia="宋体"/>
                <w:b w:val="false"/>
                <w:i w:val="false"/>
                <w:color w:val="000000"/>
                <w:sz w:val="28"/>
              </w:rPr>
              <w:t>全部</w:t>
            </w:r>
          </w:p>
          <w:bookmarkEnd w:id="175"/>
        </w:tc>
        <w:tc>
          <w:tcPr>
            <w:tcW w:w="3616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4fea8b17" w:id="176"/>
          <w:p>
            <w:pPr>
              <w:spacing w:after="50" w:line="360" w:lineRule="auto" w:beforeLines="100"/>
              <w:ind w:left="0"/>
              <w:jc w:val="center"/>
            </w:pPr>
            <w:r>
              <w:rPr>
                <w:rFonts w:ascii="宋体" w:hAnsi="Times New Roman" w:eastAsia="宋体"/>
                <w:b w:val="false"/>
                <w:i w:val="false"/>
                <w:color w:val="000000"/>
                <w:sz w:val="28"/>
              </w:rPr>
              <w:t>全部</w:t>
            </w:r>
          </w:p>
          <w:bookmarkEnd w:id="176"/>
        </w:tc>
      </w:tr>
      <w:tr>
        <w:trPr>
          <w:trHeight w:val="615" w:hRule="atLeast"/>
        </w:trPr>
        <w:tc>
          <w:tcPr>
            <w:tcW w:w="3965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shd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d6c8481f" w:id="177"/>
          <w:p>
            <w:pPr>
              <w:spacing w:after="50" w:line="360" w:lineRule="auto" w:beforeLines="100"/>
              <w:ind w:left="0"/>
              <w:jc w:val="left"/>
            </w:pPr>
            <w:r>
              <w:rPr>
                <w:rFonts w:ascii="宋体" w:hAnsi="Times New Roman" w:eastAsia="宋体"/>
                <w:b w:val="false"/>
                <w:i w:val="false"/>
                <w:color w:val="262626"/>
                <w:sz w:val="22"/>
              </w:rPr>
              <w:t>🔓</w:t>
            </w:r>
            <w:r>
              <w:rPr>
                <w:rFonts w:ascii="宋体" w:hAnsi="Times New Roman" w:eastAsia="宋体"/>
                <w:b w:val="false"/>
                <w:i w:val="false"/>
                <w:color w:val="262626"/>
                <w:sz w:val="22"/>
              </w:rPr>
              <w:t xml:space="preserve"> </w:t>
            </w:r>
            <w:r>
              <w:rPr>
                <w:rFonts w:ascii="宋体" w:hAnsi="Times New Roman" w:eastAsia="宋体"/>
                <w:b/>
                <w:i w:val="false"/>
                <w:color w:val="101e60"/>
                <w:sz w:val="28"/>
              </w:rPr>
              <w:t>软件多开(</w:t>
            </w:r>
            <w:r>
              <w:rPr>
                <w:rFonts w:ascii="宋体" w:hAnsi="Times New Roman" w:eastAsia="宋体"/>
                <w:b/>
                <w:i w:val="false"/>
                <w:color w:val="df2a3f"/>
                <w:sz w:val="28"/>
              </w:rPr>
              <w:t>每IP</w:t>
            </w:r>
            <w:r>
              <w:rPr>
                <w:rFonts w:ascii="宋体" w:hAnsi="Times New Roman" w:eastAsia="宋体"/>
                <w:b/>
                <w:i w:val="false"/>
                <w:color w:val="101e60"/>
                <w:sz w:val="28"/>
              </w:rPr>
              <w:t>)</w:t>
            </w:r>
          </w:p>
          <w:bookmarkEnd w:id="177"/>
        </w:tc>
        <w:tc>
          <w:tcPr>
            <w:tcW w:w="2575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3e52ae92" w:id="178"/>
          <w:p>
            <w:pPr>
              <w:spacing w:after="50" w:line="360" w:lineRule="auto" w:beforeLines="100"/>
              <w:ind w:left="0"/>
              <w:jc w:val="center"/>
            </w:pPr>
            <w:r>
              <w:rPr>
                <w:rFonts w:ascii="宋体" w:hAnsi="Times New Roman" w:eastAsia="宋体"/>
                <w:b w:val="false"/>
                <w:i w:val="false"/>
                <w:color w:val="df2a3f"/>
                <w:sz w:val="28"/>
              </w:rPr>
              <w:t>1</w:t>
            </w:r>
          </w:p>
          <w:bookmarkEnd w:id="178"/>
        </w:tc>
        <w:tc>
          <w:tcPr>
            <w:tcW w:w="3478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f3d24f07" w:id="179"/>
          <w:p>
            <w:pPr>
              <w:spacing w:after="50" w:line="360" w:lineRule="auto" w:beforeLines="100"/>
              <w:ind w:left="0"/>
              <w:jc w:val="center"/>
            </w:pPr>
            <w:r>
              <w:rPr>
                <w:rFonts w:ascii="宋体" w:hAnsi="Times New Roman" w:eastAsia="宋体"/>
                <w:b w:val="false"/>
                <w:i w:val="false"/>
                <w:color w:val="df2a3f"/>
                <w:sz w:val="28"/>
              </w:rPr>
              <w:t>1个/每卡密</w:t>
            </w:r>
          </w:p>
          <w:bookmarkEnd w:id="179"/>
        </w:tc>
        <w:tc>
          <w:tcPr>
            <w:tcW w:w="3616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2bb67535" w:id="180"/>
          <w:p>
            <w:pPr>
              <w:spacing w:after="50" w:line="360" w:lineRule="auto" w:beforeLines="100"/>
              <w:ind w:left="0"/>
              <w:jc w:val="center"/>
            </w:pPr>
            <w:r>
              <w:rPr>
                <w:rFonts w:ascii="宋体" w:hAnsi="Times New Roman" w:eastAsia="宋体"/>
                <w:b w:val="false"/>
                <w:i w:val="false"/>
                <w:color w:val="df2a3f"/>
                <w:sz w:val="28"/>
              </w:rPr>
              <w:t>无限制</w:t>
            </w:r>
          </w:p>
          <w:bookmarkEnd w:id="180"/>
        </w:tc>
      </w:tr>
      <w:tr>
        <w:trPr>
          <w:trHeight w:val="630" w:hRule="atLeast"/>
        </w:trPr>
        <w:tc>
          <w:tcPr>
            <w:tcW w:w="3965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shd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1b345770" w:id="181"/>
          <w:p>
            <w:pPr>
              <w:spacing w:after="50" w:line="360" w:lineRule="auto" w:beforeLines="100"/>
              <w:ind w:left="0"/>
              <w:jc w:val="left"/>
            </w:pPr>
            <w:r>
              <w:rPr>
                <w:rFonts w:ascii="宋体" w:hAnsi="Times New Roman" w:eastAsia="宋体"/>
                <w:b w:val="false"/>
                <w:i w:val="false"/>
                <w:color w:val="262626"/>
                <w:sz w:val="28"/>
              </w:rPr>
              <w:t>👁️‍🗨️</w:t>
            </w:r>
            <w:r>
              <w:rPr>
                <w:rFonts w:ascii="宋体" w:hAnsi="Times New Roman" w:eastAsia="宋体"/>
                <w:b w:val="false"/>
                <w:i w:val="false"/>
                <w:color w:val="262626"/>
                <w:sz w:val="28"/>
              </w:rPr>
              <w:t xml:space="preserve"> </w:t>
            </w:r>
            <w:r>
              <w:rPr>
                <w:rFonts w:ascii="宋体" w:hAnsi="Times New Roman" w:eastAsia="宋体"/>
                <w:b/>
                <w:i w:val="false"/>
                <w:color w:val="101e60"/>
                <w:sz w:val="28"/>
              </w:rPr>
              <w:t>控制窗口数</w:t>
            </w:r>
          </w:p>
          <w:bookmarkEnd w:id="181"/>
        </w:tc>
        <w:tc>
          <w:tcPr>
            <w:tcW w:w="2575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57810693" w:id="182"/>
          <w:p>
            <w:pPr>
              <w:spacing w:after="50" w:line="360" w:lineRule="auto" w:beforeLines="100"/>
              <w:ind w:left="0"/>
              <w:jc w:val="center"/>
            </w:pPr>
            <w:r>
              <w:rPr>
                <w:rFonts w:ascii="宋体" w:hAnsi="Times New Roman" w:eastAsia="宋体"/>
                <w:b w:val="false"/>
                <w:i w:val="false"/>
                <w:color w:val="000000"/>
                <w:sz w:val="28"/>
              </w:rPr>
              <w:t>无限</w:t>
            </w:r>
          </w:p>
          <w:bookmarkEnd w:id="182"/>
        </w:tc>
        <w:tc>
          <w:tcPr>
            <w:tcW w:w="3478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46f0b8f8" w:id="183"/>
          <w:p>
            <w:pPr>
              <w:spacing w:after="50" w:line="360" w:lineRule="auto" w:beforeLines="100"/>
              <w:ind w:left="0"/>
              <w:jc w:val="center"/>
            </w:pPr>
            <w:r>
              <w:rPr>
                <w:rFonts w:ascii="宋体" w:hAnsi="Times New Roman" w:eastAsia="宋体"/>
                <w:b w:val="false"/>
                <w:i w:val="false"/>
                <w:color w:val="000000"/>
                <w:sz w:val="28"/>
              </w:rPr>
              <w:t>无限</w:t>
            </w:r>
          </w:p>
          <w:bookmarkEnd w:id="183"/>
        </w:tc>
        <w:tc>
          <w:tcPr>
            <w:tcW w:w="3616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b5089ea2" w:id="184"/>
          <w:p>
            <w:pPr>
              <w:spacing w:after="50" w:line="360" w:lineRule="auto" w:beforeLines="100"/>
              <w:ind w:left="0"/>
              <w:jc w:val="center"/>
            </w:pPr>
            <w:r>
              <w:rPr>
                <w:rFonts w:ascii="宋体" w:hAnsi="Times New Roman" w:eastAsia="宋体"/>
                <w:b w:val="false"/>
                <w:i w:val="false"/>
                <w:color w:val="000000"/>
                <w:sz w:val="28"/>
              </w:rPr>
              <w:t>无限</w:t>
            </w:r>
          </w:p>
          <w:bookmarkEnd w:id="184"/>
        </w:tc>
      </w:tr>
      <w:tr>
        <w:trPr>
          <w:trHeight w:val="525" w:hRule="atLeast"/>
        </w:trPr>
        <w:tc>
          <w:tcPr>
            <w:tcW w:w="3965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shd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4cd0af40" w:id="185"/>
          <w:p>
            <w:pPr>
              <w:spacing w:after="50" w:line="360" w:lineRule="auto" w:beforeLines="100"/>
              <w:ind w:left="0"/>
              <w:jc w:val="left"/>
            </w:pPr>
            <w:r>
              <w:rPr>
                <w:rFonts w:ascii="宋体" w:hAnsi="Times New Roman" w:eastAsia="宋体"/>
                <w:b w:val="false"/>
                <w:i w:val="false"/>
                <w:color w:val="262626"/>
                <w:sz w:val="28"/>
              </w:rPr>
              <w:t>🔋</w:t>
            </w:r>
            <w:r>
              <w:rPr>
                <w:rFonts w:ascii="宋体" w:hAnsi="Times New Roman" w:eastAsia="宋体"/>
                <w:b w:val="false"/>
                <w:i w:val="false"/>
                <w:color w:val="262626"/>
                <w:sz w:val="28"/>
              </w:rPr>
              <w:t xml:space="preserve"> </w:t>
            </w:r>
            <w:r>
              <w:rPr>
                <w:rFonts w:ascii="宋体" w:hAnsi="Times New Roman" w:eastAsia="宋体"/>
                <w:b/>
                <w:i w:val="false"/>
                <w:color w:val="101e60"/>
                <w:sz w:val="28"/>
              </w:rPr>
              <w:t>绑定机器码(个)</w:t>
            </w:r>
          </w:p>
          <w:bookmarkEnd w:id="185"/>
        </w:tc>
        <w:tc>
          <w:tcPr>
            <w:tcW w:w="2575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b708ffde" w:id="186"/>
          <w:p>
            <w:pPr>
              <w:spacing w:after="50" w:line="360" w:lineRule="auto" w:beforeLines="100"/>
              <w:ind w:left="0"/>
              <w:jc w:val="center"/>
            </w:pPr>
            <w:r>
              <w:rPr>
                <w:rFonts w:ascii="宋体" w:hAnsi="Times New Roman" w:eastAsia="宋体"/>
                <w:b w:val="false"/>
                <w:i w:val="false"/>
                <w:color w:val="000000"/>
                <w:sz w:val="28"/>
              </w:rPr>
              <w:t>无限</w:t>
            </w:r>
          </w:p>
          <w:bookmarkEnd w:id="186"/>
        </w:tc>
        <w:tc>
          <w:tcPr>
            <w:tcW w:w="3478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54d4be7a" w:id="187"/>
          <w:p>
            <w:pPr>
              <w:spacing w:after="50" w:line="360" w:lineRule="auto" w:beforeLines="100"/>
              <w:ind w:left="0"/>
              <w:jc w:val="center"/>
            </w:pPr>
            <w:r>
              <w:rPr>
                <w:rFonts w:ascii="宋体" w:hAnsi="Times New Roman" w:eastAsia="宋体"/>
                <w:b w:val="false"/>
                <w:i w:val="false"/>
                <w:color w:val="000000"/>
                <w:sz w:val="28"/>
              </w:rPr>
              <w:t>无限</w:t>
            </w:r>
          </w:p>
          <w:bookmarkEnd w:id="187"/>
        </w:tc>
        <w:tc>
          <w:tcPr>
            <w:tcW w:w="3616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3dddcfec" w:id="188"/>
          <w:p>
            <w:pPr>
              <w:spacing w:after="50" w:line="360" w:lineRule="auto" w:beforeLines="100"/>
              <w:ind w:left="0"/>
              <w:jc w:val="center"/>
            </w:pPr>
            <w:r>
              <w:rPr>
                <w:rFonts w:ascii="宋体" w:hAnsi="Times New Roman" w:eastAsia="宋体"/>
                <w:b w:val="false"/>
                <w:i w:val="false"/>
                <w:color w:val="df2a3f"/>
                <w:sz w:val="28"/>
              </w:rPr>
              <w:t>1</w:t>
            </w:r>
          </w:p>
          <w:bookmarkEnd w:id="188"/>
        </w:tc>
      </w:tr>
      <w:tr>
        <w:trPr>
          <w:trHeight w:val="525" w:hRule="atLeast"/>
        </w:trPr>
        <w:tc>
          <w:tcPr>
            <w:tcW w:w="3965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shd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c9d9581d" w:id="189"/>
          <w:p>
            <w:pPr>
              <w:spacing w:after="50" w:line="360" w:lineRule="auto" w:beforeLines="100"/>
              <w:ind w:left="0"/>
              <w:jc w:val="left"/>
            </w:pPr>
            <w:r>
              <w:rPr>
                <w:rFonts w:ascii="宋体" w:hAnsi="Times New Roman" w:eastAsia="宋体"/>
                <w:b w:val="false"/>
                <w:i w:val="false"/>
                <w:color w:val="262626"/>
                <w:sz w:val="28"/>
              </w:rPr>
              <w:t>🆕</w:t>
            </w:r>
            <w:r>
              <w:rPr>
                <w:rFonts w:ascii="宋体" w:hAnsi="Times New Roman" w:eastAsia="宋体"/>
                <w:b w:val="false"/>
                <w:i w:val="false"/>
                <w:color w:val="262626"/>
                <w:sz w:val="28"/>
              </w:rPr>
              <w:t xml:space="preserve"> </w:t>
            </w:r>
            <w:r>
              <w:rPr>
                <w:rFonts w:ascii="宋体" w:hAnsi="Times New Roman" w:eastAsia="宋体"/>
                <w:b/>
                <w:i w:val="false"/>
                <w:color w:val="101e60"/>
                <w:sz w:val="28"/>
              </w:rPr>
              <w:t>软件更新</w:t>
            </w:r>
          </w:p>
          <w:bookmarkEnd w:id="189"/>
        </w:tc>
        <w:tc>
          <w:tcPr>
            <w:tcW w:w="2575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8c256568" w:id="190"/>
          <w:p>
            <w:pPr>
              <w:spacing w:after="50" w:line="360" w:lineRule="auto" w:beforeLines="100"/>
              <w:ind w:left="0"/>
              <w:jc w:val="center"/>
            </w:pPr>
            <w:r>
              <w:rPr>
                <w:rFonts w:ascii="宋体" w:hAnsi="Times New Roman" w:eastAsia="宋体"/>
                <w:b w:val="false"/>
                <w:i w:val="false"/>
                <w:color w:val="000000"/>
                <w:sz w:val="28"/>
              </w:rPr>
              <w:t>有</w:t>
            </w:r>
          </w:p>
          <w:bookmarkEnd w:id="190"/>
        </w:tc>
        <w:tc>
          <w:tcPr>
            <w:tcW w:w="3478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a472013b" w:id="191"/>
          <w:p>
            <w:pPr>
              <w:spacing w:after="50" w:line="360" w:lineRule="auto" w:beforeLines="100"/>
              <w:ind w:left="0"/>
              <w:jc w:val="center"/>
            </w:pPr>
            <w:r>
              <w:rPr>
                <w:rFonts w:ascii="宋体" w:hAnsi="Times New Roman" w:eastAsia="宋体"/>
                <w:b w:val="false"/>
                <w:i w:val="false"/>
                <w:color w:val="000000"/>
                <w:sz w:val="28"/>
              </w:rPr>
              <w:t>有</w:t>
            </w:r>
          </w:p>
          <w:bookmarkEnd w:id="191"/>
        </w:tc>
        <w:tc>
          <w:tcPr>
            <w:tcW w:w="3616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c8d64f6d" w:id="192"/>
          <w:p>
            <w:pPr>
              <w:spacing w:after="50" w:line="360" w:lineRule="auto" w:beforeLines="100"/>
              <w:ind w:left="0"/>
              <w:jc w:val="center"/>
            </w:pPr>
            <w:r>
              <w:rPr>
                <w:rFonts w:ascii="宋体" w:hAnsi="Times New Roman" w:eastAsia="宋体"/>
                <w:b w:val="false"/>
                <w:i w:val="false"/>
                <w:color w:val="000000"/>
                <w:sz w:val="28"/>
              </w:rPr>
              <w:t>无</w:t>
            </w:r>
          </w:p>
          <w:bookmarkEnd w:id="192"/>
        </w:tc>
      </w:tr>
      <w:tr>
        <w:trPr>
          <w:trHeight w:val="660" w:hRule="atLeast"/>
        </w:trPr>
        <w:tc>
          <w:tcPr>
            <w:tcW w:w="3965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shd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273951a5" w:id="193"/>
          <w:p>
            <w:pPr>
              <w:spacing w:after="50" w:line="360" w:lineRule="auto" w:beforeLines="100"/>
              <w:ind w:left="0"/>
              <w:jc w:val="left"/>
            </w:pPr>
            <w:r>
              <w:rPr>
                <w:rFonts w:ascii="宋体" w:hAnsi="Times New Roman" w:eastAsia="宋体"/>
                <w:b w:val="false"/>
                <w:i w:val="false"/>
                <w:color w:val="262626"/>
                <w:sz w:val="28"/>
              </w:rPr>
              <w:t>📺</w:t>
            </w:r>
            <w:r>
              <w:rPr>
                <w:rFonts w:ascii="宋体" w:hAnsi="Times New Roman" w:eastAsia="宋体"/>
                <w:b w:val="false"/>
                <w:i w:val="false"/>
                <w:color w:val="262626"/>
                <w:sz w:val="28"/>
              </w:rPr>
              <w:t xml:space="preserve"> </w:t>
            </w:r>
            <w:r>
              <w:rPr>
                <w:rFonts w:ascii="宋体" w:hAnsi="Times New Roman" w:eastAsia="宋体"/>
                <w:b/>
                <w:i w:val="false"/>
                <w:color w:val="101e60"/>
                <w:sz w:val="28"/>
              </w:rPr>
              <w:t>实例完整教程</w:t>
            </w:r>
          </w:p>
          <w:bookmarkEnd w:id="193"/>
        </w:tc>
        <w:tc>
          <w:tcPr>
            <w:tcW w:w="2575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ed032fcd" w:id="194"/>
          <w:p>
            <w:pPr>
              <w:spacing w:after="50" w:line="360" w:lineRule="auto" w:beforeLines="100"/>
              <w:ind w:left="0"/>
              <w:jc w:val="center"/>
            </w:pPr>
            <w:r>
              <w:rPr>
                <w:rFonts w:ascii="宋体" w:hAnsi="Times New Roman" w:eastAsia="宋体"/>
                <w:b w:val="false"/>
                <w:i w:val="false"/>
                <w:color w:val="000000"/>
                <w:sz w:val="28"/>
              </w:rPr>
              <w:t>有</w:t>
            </w:r>
          </w:p>
          <w:bookmarkEnd w:id="194"/>
        </w:tc>
        <w:tc>
          <w:tcPr>
            <w:tcW w:w="3478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a240eadb" w:id="195"/>
          <w:p>
            <w:pPr>
              <w:spacing w:after="50" w:line="360" w:lineRule="auto" w:beforeLines="100"/>
              <w:ind w:left="0"/>
              <w:jc w:val="center"/>
            </w:pPr>
            <w:r>
              <w:rPr>
                <w:rFonts w:ascii="宋体" w:hAnsi="Times New Roman" w:eastAsia="宋体"/>
                <w:b w:val="false"/>
                <w:i w:val="false"/>
                <w:color w:val="000000"/>
                <w:sz w:val="28"/>
              </w:rPr>
              <w:t>有</w:t>
            </w:r>
          </w:p>
          <w:bookmarkEnd w:id="195"/>
        </w:tc>
        <w:tc>
          <w:tcPr>
            <w:tcW w:w="3616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32288175" w:id="196"/>
          <w:p>
            <w:pPr>
              <w:spacing w:after="50" w:line="360" w:lineRule="auto" w:beforeLines="100"/>
              <w:ind w:left="0"/>
              <w:jc w:val="center"/>
            </w:pPr>
            <w:r>
              <w:rPr>
                <w:rFonts w:ascii="宋体" w:hAnsi="Times New Roman" w:eastAsia="宋体"/>
                <w:b w:val="false"/>
                <w:i w:val="false"/>
                <w:color w:val="000000"/>
                <w:sz w:val="28"/>
              </w:rPr>
              <w:t>有</w:t>
            </w:r>
          </w:p>
          <w:bookmarkEnd w:id="196"/>
        </w:tc>
      </w:tr>
      <w:tr>
        <w:trPr>
          <w:trHeight w:val="660" w:hRule="atLeast"/>
        </w:trPr>
        <w:tc>
          <w:tcPr>
            <w:tcW w:w="3965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shd w:fill="fafafa"/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b964c3b7" w:id="197"/>
          <w:p>
            <w:pPr>
              <w:spacing w:after="50" w:line="360" w:lineRule="auto" w:beforeLines="100"/>
              <w:ind w:left="0"/>
              <w:jc w:val="left"/>
            </w:pPr>
            <w:r>
              <w:rPr>
                <w:rFonts w:ascii="宋体" w:hAnsi="Times New Roman" w:eastAsia="宋体"/>
                <w:b w:val="false"/>
                <w:i w:val="false"/>
                <w:color w:val="262626"/>
                <w:sz w:val="22"/>
              </w:rPr>
              <w:t xml:space="preserve"> </w:t>
            </w:r>
            <w:r>
              <w:rPr>
                <w:rFonts w:ascii="宋体" w:hAnsi="Times New Roman" w:eastAsia="宋体"/>
                <w:b w:val="false"/>
                <w:i w:val="false"/>
                <w:color w:val="262626"/>
                <w:sz w:val="22"/>
              </w:rPr>
              <w:t>🌐</w:t>
            </w:r>
            <w:r>
              <w:rPr>
                <w:rFonts w:ascii="宋体" w:hAnsi="Times New Roman" w:eastAsia="宋体"/>
                <w:b w:val="false"/>
                <w:i w:val="false"/>
                <w:color w:val="262626"/>
                <w:sz w:val="22"/>
              </w:rPr>
              <w:t xml:space="preserve"> </w:t>
            </w:r>
            <w:r>
              <w:rPr>
                <w:rFonts w:ascii="宋体" w:hAnsi="Times New Roman" w:eastAsia="宋体"/>
                <w:b w:val="false"/>
                <w:i w:val="false"/>
                <w:color w:val="262626"/>
                <w:sz w:val="28"/>
              </w:rPr>
              <w:t>下载地址</w:t>
            </w:r>
          </w:p>
          <w:bookmarkEnd w:id="197"/>
        </w:tc>
        <w:tc>
          <w:tcPr>
            <w:tcW w:w="2575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7d5e5fe0" w:id="198"/>
          <w:p>
            <w:pPr>
              <w:spacing w:after="50" w:line="360" w:lineRule="auto" w:beforeLines="100"/>
              <w:ind w:left="0"/>
              <w:jc w:val="center"/>
            </w:pPr>
            <w:hyperlink r:id="rId77"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2"/>
                  <w:u w:val="single"/>
                </w:rPr>
                <w:t/>
              </w:r>
              <w:r>
                <w:rPr>
                  <w:rFonts w:ascii="宋体" w:hAnsi="Times New Roman" w:eastAsia="宋体"/>
                  <w:b/>
                  <w:i w:val="false"/>
                  <w:color w:val="0000ff"/>
                  <w:sz w:val="28"/>
                  <w:u w:val="single"/>
                </w:rPr>
                <w:t>点击下载</w:t>
              </w:r>
            </w:hyperlink>
          </w:p>
          <w:bookmarkEnd w:id="198"/>
        </w:tc>
        <w:tc>
          <w:tcPr>
            <w:tcW w:w="3478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8938551e" w:id="199"/>
          <w:p>
            <w:pPr>
              <w:spacing w:after="50" w:line="360" w:lineRule="auto" w:beforeLines="100"/>
              <w:ind w:left="0"/>
              <w:jc w:val="center"/>
            </w:pPr>
            <w:hyperlink r:id="rId78"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2"/>
                  <w:u w:val="single"/>
                </w:rPr>
                <w:t/>
              </w:r>
              <w:r>
                <w:rPr>
                  <w:rFonts w:ascii="宋体" w:hAnsi="Times New Roman" w:eastAsia="宋体"/>
                  <w:b/>
                  <w:i w:val="false"/>
                  <w:color w:val="0000ff"/>
                  <w:sz w:val="28"/>
                  <w:u w:val="single"/>
                </w:rPr>
                <w:t>点击下载</w:t>
              </w:r>
            </w:hyperlink>
          </w:p>
          <w:bookmarkEnd w:id="199"/>
        </w:tc>
        <w:tc>
          <w:tcPr>
            <w:tcW w:w="3616" w:type="dxa"/>
            <w:tcBorders>
              <w:top w:val="single" w:color="eeeeee" w:sz="8"/>
              <w:left w:val="single" w:color="eeeeee" w:sz="8"/>
              <w:bottom w:val="single" w:color="eeeeee" w:sz="8"/>
              <w:right w:val="single" w:color="eeeeee" w:sz="8"/>
            </w:tcBorders>
            <w:tcMar>
              <w:top w:w="15" w:type="dxa"/>
              <w:left w:w="15" w:type="dxa"/>
              <w:bottom w:w="15" w:type="dxa"/>
              <w:right w:w="15" w:type="dxa"/>
            </w:tcMar>
            <w:vAlign w:val="center"/>
          </w:tcPr>
          <w:bookmarkStart w:name="uad9c7d13" w:id="200"/>
          <w:p>
            <w:pPr>
              <w:spacing w:after="50" w:line="360" w:lineRule="auto" w:beforeLines="100"/>
              <w:ind w:left="0"/>
              <w:jc w:val="center"/>
            </w:pPr>
            <w:hyperlink r:id="rId79">
              <w:r>
                <w:rPr>
                  <w:rFonts w:ascii="宋体" w:hAnsi="Times New Roman" w:eastAsia="宋体"/>
                  <w:b w:val="false"/>
                  <w:i w:val="false"/>
                  <w:color w:val="0000ff"/>
                  <w:sz w:val="22"/>
                  <w:u w:val="single"/>
                </w:rPr>
                <w:t/>
              </w:r>
              <w:r>
                <w:rPr>
                  <w:rFonts w:ascii="宋体" w:hAnsi="Times New Roman" w:eastAsia="宋体"/>
                  <w:b/>
                  <w:i w:val="false"/>
                  <w:color w:val="0000ff"/>
                  <w:sz w:val="28"/>
                  <w:u w:val="single"/>
                </w:rPr>
                <w:t>点击下载</w:t>
              </w:r>
            </w:hyperlink>
          </w:p>
          <w:bookmarkEnd w:id="200"/>
        </w:tc>
      </w:tr>
    </w:tbl>
    <w:bookmarkEnd w:id="156"/>
    <w:bookmarkStart w:name="u532d4e5b" w:id="201"/>
    <w:p>
      <w:pPr>
        <w:spacing w:after="50" w:line="360" w:lineRule="auto" w:beforeLines="100"/>
        <w:ind w:left="0"/>
        <w:jc w:val="left"/>
      </w:pPr>
      <w:r>
        <w:rPr>
          <w:rFonts w:ascii="宋体" w:hAnsi="Times New Roman" w:eastAsia="宋体"/>
          <w:b/>
          <w:i w:val="false"/>
          <w:color w:val="df2a3f"/>
          <w:sz w:val="19"/>
        </w:rPr>
        <w:t>*注意：每次登录有效时间-&gt;到期后重新打开会重新计算时间（例如体验版使用7天后重新打开又可以使用7天，无限循环）</w:t>
      </w:r>
    </w:p>
    <w:bookmarkEnd w:id="201"/>
    <w:bookmarkStart w:name="uda3102e5" w:id="202"/>
    <w:p>
      <w:pPr>
        <w:spacing w:after="50" w:line="360" w:lineRule="auto" w:beforeLines="100"/>
        <w:ind w:left="0"/>
        <w:jc w:val="center"/>
      </w:pPr>
      <w:hyperlink r:id="rId80">
        <w:r>
          <w:rPr>
            <w:rFonts w:ascii="宋体" w:hAnsi="Times New Roman" w:eastAsia="宋体"/>
            <w:b w:val="false"/>
            <w:i w:val="false"/>
            <w:color w:val="0000ff"/>
            <w:sz w:val="22"/>
            <w:u w:val="single"/>
          </w:rPr>
          <w:t/>
        </w:r>
        <w:r>
          <w:rPr>
            <w:rFonts w:ascii="宋体" w:hAnsi="Times New Roman" w:eastAsia="宋体"/>
            <w:b w:val="false"/>
            <w:i w:val="false"/>
            <w:color w:val="df2a3f"/>
            <w:sz w:val="22"/>
          </w:rPr>
          <w:t>🐧</w:t>
        </w:r>
      </w:hyperlink>
      <w:r>
        <w:rPr>
          <w:rFonts w:ascii="宋体" w:hAnsi="Times New Roman" w:eastAsia="宋体"/>
          <w:b/>
          <w:i w:val="false"/>
          <w:color w:val="000000"/>
          <w:sz w:val="33"/>
        </w:rPr>
        <w:t xml:space="preserve">交流Q群: </w:t>
      </w:r>
      <w:hyperlink r:id="rId81">
        <w:r>
          <w:rPr>
            <w:rFonts w:ascii="宋体" w:hAnsi="Times New Roman" w:eastAsia="宋体"/>
            <w:b w:val="false"/>
            <w:i w:val="false"/>
            <w:color w:val="0000ff"/>
            <w:sz w:val="22"/>
            <w:u w:val="single"/>
          </w:rPr>
          <w:t/>
        </w:r>
        <w:r>
          <w:rPr>
            <w:rFonts w:ascii="宋体" w:hAnsi="Times New Roman" w:eastAsia="宋体"/>
            <w:b/>
            <w:i w:val="false"/>
            <w:color w:val="df2a3f"/>
            <w:sz w:val="33"/>
          </w:rPr>
          <w:t>162636161</w:t>
        </w:r>
      </w:hyperlink>
      <w:r>
        <w:rPr>
          <w:rFonts w:ascii="宋体" w:hAnsi="Times New Roman" w:eastAsia="宋体"/>
          <w:b/>
          <w:i w:val="false"/>
          <w:color w:val="df2a3f"/>
          <w:sz w:val="33"/>
        </w:rPr>
        <w:t>、1030265647</w:t>
      </w:r>
    </w:p>
    <w:bookmarkEnd w:id="202"/>
    <w:bookmarkStart w:name="u0c87c357" w:id="203"/>
    <w:p>
      <w:pPr>
        <w:spacing w:after="50" w:line="360" w:lineRule="auto" w:beforeLines="100"/>
        <w:ind w:left="0"/>
        <w:jc w:val="center"/>
      </w:pPr>
      <w:bookmarkStart w:name="u872b64ca" w:id="204"/>
      <w:r>
        <w:rPr>
          <w:rFonts w:eastAsia="宋体" w:ascii="宋体"/>
        </w:rPr>
        <w:drawing>
          <wp:inline distT="0" distB="0" distL="0" distR="0">
            <wp:extent cx="1998133" cy="1997952"/>
            <wp:effectExtent l="0" t="0" r="0" b="0"/>
            <wp:docPr id="0" name="" descr=""/>
            <wp:cNvGraphicFramePr>
              <a:graphicFrameLocks noChangeAspect="true"/>
            </wp:cNvGraphicFramePr>
            <a:graphic>
              <a:graphicData uri="http://schemas.openxmlformats.org/drawingml/2006/picture">
                <pic:pic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1998133" cy="1997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204"/>
    </w:p>
    <w:bookmarkEnd w:id="203"/>
    <w:bookmarkStart w:name="u62cd2fb1" w:id="205"/>
    <w:p>
      <w:pPr>
        <w:spacing w:after="50" w:line="360" w:lineRule="auto" w:beforeLines="100"/>
        <w:ind w:left="0"/>
        <w:jc w:val="center"/>
      </w:pPr>
      <w:r>
        <w:rPr>
          <w:rFonts w:ascii="宋体" w:hAnsi="Times New Roman" w:eastAsia="宋体"/>
          <w:b/>
          <w:i w:val="false"/>
          <w:color w:val="000000"/>
          <w:sz w:val="21"/>
        </w:rPr>
        <w:t>版本更新推送,关注公众号,防失联!</w:t>
      </w:r>
    </w:p>
    <w:bookmarkEnd w:id="205"/>
    <w:sectPr>
      <w:pgSz w:w="11907" w:h="16839" w:code="9"/>
      <w:pgMar w:top="1440" w:right="1440" w:bottom="1440" w:left="1440"/>
    </w:sectPr>
  </w:body>
</w:document>
</file>

<file path=word/numbering.xml><?xml version="1.0" encoding="utf-8"?>
<w:numbering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s="http://schemas.microsoft.com/office/word/2010/wordprocessingShape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/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s="http://schemas.microsoft.com/office/word/2010/wordprocessingShape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wps="http://schemas.microsoft.com/office/word/2010/wordprocessingShape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="宋体" w:eastAsia="宋体"/>
      <w:b/>
      <w:bCs/>
      <w:color w:val="000000"/>
      <w:sz w:val="42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="宋体" w:eastAsia="宋体"/>
      <w:b/>
      <w:bCs/>
      <w:color w:val="000000"/>
      <w:sz w:val="3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="宋体" w:eastAsia="宋体"/>
      <w:b/>
      <w:bCs/>
      <w:color w:val="000000"/>
      <w:sz w:val="3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="宋体" w:eastAsia="宋体"/>
      <w:b/>
      <w:bCs/>
      <w:color w:val="000000"/>
      <w:sz w:val="30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841CD9"/>
    <w:pPr>
      <w:keepNext/>
      <w:keepLines/>
      <w:spacing w:before="200"/>
      <w:outlineLvl w:val="4"/>
    </w:pPr>
    <w:rPr>
      <w:rFonts w:ascii="宋体" w:eastAsia="宋体"/>
      <w:b/>
      <w:bCs/>
      <w:color w:val="000000"/>
      <w:sz w:val="28"/>
    </w:rPr>
  </w:style>
  <w:style w:type="paragraph" w:styleId="ne-codeblock"/>
</w:styles>
</file>

<file path=word/_rels/document.xml.rels><?xml version="1.0" encoding="UTF-8" standalone="yes"?><Relationships xmlns="http://schemas.openxmlformats.org/package/2006/relationships"><Relationship Id="rId1" Target="styles.xml" Type="http://schemas.openxmlformats.org/officeDocument/2006/relationships/styles"/><Relationship Id="rId10" Target="media/document_image_rId10.png" Type="http://schemas.openxmlformats.org/officeDocument/2006/relationships/image"/><Relationship Id="rId11" Target="https://space.bilibili.com/450494552" TargetMode="External" Type="http://schemas.openxmlformats.org/officeDocument/2006/relationships/hyperlink"/><Relationship Id="rId12" Target="https://www.bilibili.com/video/BV13qL2zBEjR/?share_source=copy_web&amp;vd_source=a92b861aca55cda3f770514c3b893a67" TargetMode="External" Type="http://schemas.openxmlformats.org/officeDocument/2006/relationships/hyperlink"/><Relationship Id="rId13" Target="https://www.bilibili.com/video/BV1PYHcedEDQ/?share_source=copy_web&amp;vd_source=a92b861aca55cda3f770514c3b893a67" TargetMode="External" Type="http://schemas.openxmlformats.org/officeDocument/2006/relationships/hyperlink"/><Relationship Id="rId14" Target="https://www.bilibili.com/video/BV1PYHcedEZZ/?share_source=copy_web" TargetMode="External" Type="http://schemas.openxmlformats.org/officeDocument/2006/relationships/hyperlink"/><Relationship Id="rId15" Target="https://www.bilibili.com/video/BV1myegepENV/" TargetMode="External" Type="http://schemas.openxmlformats.org/officeDocument/2006/relationships/hyperlink"/><Relationship Id="rId16" Target="https://www.bilibili.com/video/BV1PYHcedEfo/?share_source=copy_web&amp;vd_source=a92b861aca55cda3f770514c3b893a67" TargetMode="External" Type="http://schemas.openxmlformats.org/officeDocument/2006/relationships/hyperlink"/><Relationship Id="rId17" Target="https://www.bilibili.com/video/BV1PYHcedESe/?share_source=copy_web&amp;vd_source=a92b861aca55cda3f770514c3b893a67" TargetMode="External" Type="http://schemas.openxmlformats.org/officeDocument/2006/relationships/hyperlink"/><Relationship Id="rId18" Target="https://www.bilibili.com/video/BV1Sr421b7gT/" TargetMode="External" Type="http://schemas.openxmlformats.org/officeDocument/2006/relationships/hyperlink"/><Relationship Id="rId19" Target="https://www.bilibili.com/video/BV1sYHcedEzp/?share_source=copy_web&amp;vd_source=a92b861aca55cda3f770514c3b893a67" TargetMode="External" Type="http://schemas.openxmlformats.org/officeDocument/2006/relationships/hyperlink"/><Relationship Id="rId2" Target="settings.xml" Type="http://schemas.openxmlformats.org/officeDocument/2006/relationships/settings"/><Relationship Id="rId20" Target="https://www.bilibili.com/video/BV1hqL2zBEKM" TargetMode="External" Type="http://schemas.openxmlformats.org/officeDocument/2006/relationships/hyperlink"/><Relationship Id="rId21" Target="https://www.bilibili.com/video/BV1Cne5esEnV/?share_source=copy_web&amp;vd_source=a92b861aca55cda3f770514c3b893a67" TargetMode="External" Type="http://schemas.openxmlformats.org/officeDocument/2006/relationships/hyperlink"/><Relationship Id="rId22" Target="https://www.bilibili.com/video/BV1kne5esE4Y/?share_source=copy_web&amp;vd_source=a92b861aca55cda3f770514c3b893a67" TargetMode="External" Type="http://schemas.openxmlformats.org/officeDocument/2006/relationships/hyperlink"/><Relationship Id="rId23" Target="https://www.bilibili.com/video/BV1myegepE4g/?share_source=copy_web&amp;vd_source=a92b861aca55cda3f770514c3b893a67" TargetMode="External" Type="http://schemas.openxmlformats.org/officeDocument/2006/relationships/hyperlink"/><Relationship Id="rId24" Target="https://www.bilibili.com/video/BV1gqL2zBEzn/?share_source=copy_web&amp;vd_source=a92b861aca55cda3f770514c3b893a67" TargetMode="External" Type="http://schemas.openxmlformats.org/officeDocument/2006/relationships/hyperlink"/><Relationship Id="rId25" Target="https://www.bilibili.com/video/BV14yegepEZe/?share_source=copy_web&amp;vd_source=a92b861aca55cda3f770514c3b893a67" TargetMode="External" Type="http://schemas.openxmlformats.org/officeDocument/2006/relationships/hyperlink"/><Relationship Id="rId26" Target="https://www.bilibili.com/video/BV1bK421e74S/" TargetMode="External" Type="http://schemas.openxmlformats.org/officeDocument/2006/relationships/hyperlink"/><Relationship Id="rId27" Target="https://www.bilibili.com/video/BV1bK421e74S/" TargetMode="External" Type="http://schemas.openxmlformats.org/officeDocument/2006/relationships/hyperlink"/><Relationship Id="rId28" Target="https://www.bilibili.com/video/BV1464y1P7gB/" TargetMode="External" Type="http://schemas.openxmlformats.org/officeDocument/2006/relationships/hyperlink"/><Relationship Id="rId29" Target="https://www.bilibili.com/video/BV1myegepESo/" TargetMode="External" Type="http://schemas.openxmlformats.org/officeDocument/2006/relationships/hyperlink"/><Relationship Id="rId3" Target="numbering.xml" Type="http://schemas.openxmlformats.org/officeDocument/2006/relationships/numbering"/><Relationship Id="rId30" Target="https://www.bilibili.com/video/BV1Cx4y1m7Qr/" TargetMode="External" Type="http://schemas.openxmlformats.org/officeDocument/2006/relationships/hyperlink"/><Relationship Id="rId31" Target="https://www.bilibili.com/video/BV1Sm411k74c/?share_source=copy_web&amp;vd_source=a92b861aca55cda3f770514c3b893a67" TargetMode="External" Type="http://schemas.openxmlformats.org/officeDocument/2006/relationships/hyperlink"/><Relationship Id="rId32" Target="https://www.bilibili.com/video/BV1kne5esEkH/?share_source=copy_web&amp;vd_source=a92b861aca55cda3f770514c3b893a67" TargetMode="External" Type="http://schemas.openxmlformats.org/officeDocument/2006/relationships/hyperlink"/><Relationship Id="rId33" Target="https://www.bilibili.com/video/BV1Ane5exEUc/?share_source=copy_web&amp;vd_source=a92b861aca55cda3f770514c3b893a67" TargetMode="External" Type="http://schemas.openxmlformats.org/officeDocument/2006/relationships/hyperlink"/><Relationship Id="rId34" Target="https://www.bilibili.com/video/BV1Ane5exEeL/?share_source=copy_web&amp;vd_source=a92b861aca55cda3f770514c3b893a67" TargetMode="External" Type="http://schemas.openxmlformats.org/officeDocument/2006/relationships/hyperlink"/><Relationship Id="rId35" Target="https://www.bilibili.com/video/BV1yx421Q7Bx/" TargetMode="External" Type="http://schemas.openxmlformats.org/officeDocument/2006/relationships/hyperlink"/><Relationship Id="rId36" Target="https://www.bilibili.com/video/BV1zm41167xQ/" TargetMode="External" Type="http://schemas.openxmlformats.org/officeDocument/2006/relationships/hyperlink"/><Relationship Id="rId37" Target="https://space.bilibili.com/450494552" TargetMode="External" Type="http://schemas.openxmlformats.org/officeDocument/2006/relationships/hyperlink"/><Relationship Id="rId38" Target="https://www.bilibili.com/video/BV1MK4y1i7kt/" TargetMode="External" Type="http://schemas.openxmlformats.org/officeDocument/2006/relationships/hyperlink"/><Relationship Id="rId39" Target="https://www.bilibili.com/video/BV1GW4y1c7xY/" TargetMode="External" Type="http://schemas.openxmlformats.org/officeDocument/2006/relationships/hyperlink"/><Relationship Id="rId4" Target="https://www.baidu.com/s?wd=%E7%86%8A%E7%8C%AB%E7%B2%BE%E7%81%B5%E8%84%9A%E6%9C%AC%E5%8A%A9%E6%89%8B" TargetMode="External" Type="http://schemas.openxmlformats.org/officeDocument/2006/relationships/hyperlink"/><Relationship Id="rId40" Target="https://www.bilibili.com/video/BV17w411j7bv/" TargetMode="External" Type="http://schemas.openxmlformats.org/officeDocument/2006/relationships/hyperlink"/><Relationship Id="rId41" Target="https://www.bilibili.com/video/BV1KQ4y1c7FN/" TargetMode="External" Type="http://schemas.openxmlformats.org/officeDocument/2006/relationships/hyperlink"/><Relationship Id="rId42" Target="https://www.bilibili.com/video/BV1kBYszuEMM/?share_source=copy_web&amp;vd_source=a92b861aca55cda3f770514c3b893a67" TargetMode="External" Type="http://schemas.openxmlformats.org/officeDocument/2006/relationships/hyperlink"/><Relationship Id="rId43" Target="https://www.bilibili.com/video/BV1BAs6e8EM8/?share_source=copy_web&amp;vd_source=a92b861aca55cda3f770514c3b893a67" TargetMode="External" Type="http://schemas.openxmlformats.org/officeDocument/2006/relationships/hyperlink"/><Relationship Id="rId44" Target="https://www.bilibili.com/video/BV1oKs6etEXn/?share_source=copy_web&amp;vd_source=a92b861aca55cda3f770514c3b893a67" TargetMode="External" Type="http://schemas.openxmlformats.org/officeDocument/2006/relationships/hyperlink"/><Relationship Id="rId45" Target="https://www.bilibili.com/video/BV1jKs6ebEYQ/?share_source=copy_web&amp;vd_source=a92b861aca55cda3f770514c3b893a67" TargetMode="External" Type="http://schemas.openxmlformats.org/officeDocument/2006/relationships/hyperlink"/><Relationship Id="rId46" Target="https://www.bilibili.com/video/BV1qPs6efEx1/?share_source=copy_web&amp;vd_source=a92b861aca55cda3f770514c3b893a67" TargetMode="External" Type="http://schemas.openxmlformats.org/officeDocument/2006/relationships/hyperlink"/><Relationship Id="rId47" Target="https://www.bilibili.com/video/BV1vjxje4E7X/?share_source=copy_web&amp;vd_source=a92b861aca55cda3f770514c3b893a67" TargetMode="External" Type="http://schemas.openxmlformats.org/officeDocument/2006/relationships/hyperlink"/><Relationship Id="rId48" Target="https://www.bilibili.com/video/BV1TM2sYBEaQ/?share_source=copy_web&amp;vd_source=a92b861aca55cda3f770514c3b893a67" TargetMode="External" Type="http://schemas.openxmlformats.org/officeDocument/2006/relationships/hyperlink"/><Relationship Id="rId49" Target="https://www.aichunjing.com/xtjc/27599.html" TargetMode="External" Type="http://schemas.openxmlformats.org/officeDocument/2006/relationships/hyperlink"/><Relationship Id="rId5" Target="https://www.yuque.com/jiuxiaotiankeji/ybtxr0/avtl81qmlucxsq25?singleDoc#%20" TargetMode="External" Type="http://schemas.openxmlformats.org/officeDocument/2006/relationships/hyperlink"/><Relationship Id="rId50" Target="media/document_image_rId50.png" Type="http://schemas.openxmlformats.org/officeDocument/2006/relationships/image"/><Relationship Id="rId51" Target="https://wwsm.lanzouo.com/if0af2zj9j9e" TargetMode="External" Type="http://schemas.openxmlformats.org/officeDocument/2006/relationships/hyperlink"/><Relationship Id="rId52" Target="media/document_image_rId52.png" Type="http://schemas.openxmlformats.org/officeDocument/2006/relationships/image"/><Relationship Id="rId53" Target="https://wwsm.lanzouo.com/iOgO42esr4hi" TargetMode="External" Type="http://schemas.openxmlformats.org/officeDocument/2006/relationships/hyperlink"/><Relationship Id="rId54" Target="https://wwsm.lanzouo.com/iAxI32espspi" TargetMode="External" Type="http://schemas.openxmlformats.org/officeDocument/2006/relationships/hyperlink"/><Relationship Id="rId55" Target="media/document_image_rId55.png" Type="http://schemas.openxmlformats.org/officeDocument/2006/relationships/image"/><Relationship Id="rId56" Target="media/document_image_rId56.png" Type="http://schemas.openxmlformats.org/officeDocument/2006/relationships/image"/><Relationship Id="rId57" Target="media/document_image_rId57.png" Type="http://schemas.openxmlformats.org/officeDocument/2006/relationships/image"/><Relationship Id="rId58" Target="https://wwsm.lanzouo.com/iwvJf2k4pn3i" TargetMode="External" Type="http://schemas.openxmlformats.org/officeDocument/2006/relationships/hyperlink"/><Relationship Id="rId59" Target="https://wwsm.lanzouo.com/if0af2zj9j9e" TargetMode="External" Type="http://schemas.openxmlformats.org/officeDocument/2006/relationships/hyperlink"/><Relationship Id="rId6" Target="https://xmjl.jiuxiaotian.com/" TargetMode="External" Type="http://schemas.openxmlformats.org/officeDocument/2006/relationships/hyperlink"/><Relationship Id="rId60" Target="https://wwsm.lanzouo.com/iGOYf2tp2cgh" TargetMode="External" Type="http://schemas.openxmlformats.org/officeDocument/2006/relationships/hyperlink"/><Relationship Id="rId61" Target="media/document_image_rId61.png" Type="http://schemas.openxmlformats.org/officeDocument/2006/relationships/image"/><Relationship Id="rId62" Target="https://wwsm.lanzouo.com/if0af2zj9j9e" TargetMode="External" Type="http://schemas.openxmlformats.org/officeDocument/2006/relationships/hyperlink"/><Relationship Id="rId63" Target="https://wwsm.lanzouo.com/imvBI39nb77g" TargetMode="External" Type="http://schemas.openxmlformats.org/officeDocument/2006/relationships/hyperlink"/><Relationship Id="rId64" Target="media/document_image_rId64.png" Type="http://schemas.openxmlformats.org/officeDocument/2006/relationships/image"/><Relationship Id="rId65" Target="media/document_image_rId65.png" Type="http://schemas.openxmlformats.org/officeDocument/2006/relationships/image"/><Relationship Id="rId66" Target="media/document_image_rId66.png" Type="http://schemas.openxmlformats.org/officeDocument/2006/relationships/image"/><Relationship Id="rId67" Target="media/document_image_rId67.png" Type="http://schemas.openxmlformats.org/officeDocument/2006/relationships/image"/><Relationship Id="rId68" Target="media/document_image_rId68.png" Type="http://schemas.openxmlformats.org/officeDocument/2006/relationships/image"/><Relationship Id="rId69" Target="https://wwsm.lanzouo.com/ipBQH3886fja" TargetMode="External" Type="http://schemas.openxmlformats.org/officeDocument/2006/relationships/hyperlink"/><Relationship Id="rId7" Target="https://qm.qq.com/cgi-bin/qm/qr?k=5VB2MUgiDB4OZGDmiDTEJ8NH5p4Mw1wC&amp;jump_from=webapi&amp;authKey=F+cJagZVythqNokWv8psWlHwcG3KFipBXymrv0lm40BUwMYhPrNtB/Kxrs3DoyxW" TargetMode="External" Type="http://schemas.openxmlformats.org/officeDocument/2006/relationships/hyperlink"/><Relationship Id="rId70" Target="media/document_image_rId70.png" Type="http://schemas.openxmlformats.org/officeDocument/2006/relationships/image"/><Relationship Id="rId71" Target="https://wwsm.lanzouo.com/if0af2zj9j9e" TargetMode="External" Type="http://schemas.openxmlformats.org/officeDocument/2006/relationships/hyperlink"/><Relationship Id="rId72" Target="media/document_image_rId72.png" Type="http://schemas.openxmlformats.org/officeDocument/2006/relationships/image"/><Relationship Id="rId73" Target="https://a.7u9.cn/s/rRANOolt" TargetMode="External" Type="http://schemas.openxmlformats.org/officeDocument/2006/relationships/hyperlink"/><Relationship Id="rId74" Target="https://xmjl.jiuxiaotian.com/" TargetMode="External" Type="http://schemas.openxmlformats.org/officeDocument/2006/relationships/hyperlink"/><Relationship Id="rId75" Target="https://wwsm.lanzouo.com/b00hq5s8hi" TargetMode="External" Type="http://schemas.openxmlformats.org/officeDocument/2006/relationships/hyperlink"/><Relationship Id="rId76" Target="https://wwsm.lanzouo.com/b00hqfz84h" TargetMode="External" Type="http://schemas.openxmlformats.org/officeDocument/2006/relationships/hyperlink"/><Relationship Id="rId77" Target="https://xmjl.jiuxiaotian.com/" TargetMode="External" Type="http://schemas.openxmlformats.org/officeDocument/2006/relationships/hyperlink"/><Relationship Id="rId78" Target="https://wwsm.lanzouo.com/b00hq5s8hi" TargetMode="External" Type="http://schemas.openxmlformats.org/officeDocument/2006/relationships/hyperlink"/><Relationship Id="rId79" Target="https://wwsm.lanzouo.com/b00hqfz84h" TargetMode="External" Type="http://schemas.openxmlformats.org/officeDocument/2006/relationships/hyperlink"/><Relationship Id="rId8" Target="https://qm.qq.com/cgi-bin/qm/qr?k=5VB2MUgiDB4OZGDmiDTEJ8NH5p4Mw1wC&amp;jump_from=webapi&amp;authKey=F+cJagZVythqNokWv8psWlHwcG3KFipBXymrv0lm40BUwMYhPrNtB/Kxrs3DoyxW" TargetMode="External" Type="http://schemas.openxmlformats.org/officeDocument/2006/relationships/hyperlink"/><Relationship Id="rId80" Target="https://qm.qq.com/cgi-bin/qm/qr?k=5VB2MUgiDB4OZGDmiDTEJ8NH5p4Mw1wC&amp;jump_from=webapi&amp;authKey=F+cJagZVythqNokWv8psWlHwcG3KFipBXymrv0lm40BUwMYhPrNtB/Kxrs3DoyxW" TargetMode="External" Type="http://schemas.openxmlformats.org/officeDocument/2006/relationships/hyperlink"/><Relationship Id="rId81" Target="https://qm.qq.com/cgi-bin/qm/qr?k=5VB2MUgiDB4OZGDmiDTEJ8NH5p4Mw1wC&amp;jump_from=webapi&amp;authKey=F+cJagZVythqNokWv8psWlHwcG3KFipBXymrv0lm40BUwMYhPrNtB/Kxrs3DoyxW" TargetMode="External" Type="http://schemas.openxmlformats.org/officeDocument/2006/relationships/hyperlink"/><Relationship Id="rId82" Target="media/document_image_rId82.png" Type="http://schemas.openxmlformats.org/officeDocument/2006/relationships/image"/><Relationship Id="rId9" Target="https://a.7u9.cn/s/rRANOolt" TargetMode="External" Type="http://schemas.openxmlformats.org/officeDocument/2006/relationships/hyperlink"/></Relationships>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/>
</file>